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1FCC3EA" w:rsidR="00BF7F06" w:rsidRPr="004B25B5" w:rsidRDefault="00F67EBA" w:rsidP="009E4AB7">
      <w:pPr>
        <w:rPr>
          <w:rFonts w:ascii="Calibri" w:hAnsi="Calibri" w:cs="Calibri"/>
          <w:b/>
          <w:bCs/>
          <w:sz w:val="26"/>
          <w:szCs w:val="26"/>
        </w:rPr>
      </w:pPr>
      <w:r>
        <w:rPr>
          <w:rFonts w:ascii="Calibri" w:hAnsi="Calibri" w:cs="Calibri"/>
          <w:b/>
          <w:bCs/>
          <w:sz w:val="26"/>
          <w:szCs w:val="26"/>
        </w:rPr>
        <w:t>The Good Shepherd</w:t>
      </w:r>
    </w:p>
    <w:p w14:paraId="2CDC2AFF" w14:textId="0A55C343" w:rsidR="007A6325" w:rsidRPr="004B25B5" w:rsidRDefault="00F67EBA" w:rsidP="009E4AB7">
      <w:pPr>
        <w:rPr>
          <w:rFonts w:ascii="Calibri" w:hAnsi="Calibri" w:cs="Calibri"/>
          <w:b/>
          <w:bCs/>
          <w:sz w:val="26"/>
          <w:szCs w:val="26"/>
        </w:rPr>
      </w:pPr>
      <w:r>
        <w:rPr>
          <w:rFonts w:ascii="Calibri" w:hAnsi="Calibri" w:cs="Calibri"/>
          <w:b/>
          <w:bCs/>
          <w:sz w:val="26"/>
          <w:szCs w:val="26"/>
        </w:rPr>
        <w:t xml:space="preserve">Hooked On </w:t>
      </w:r>
      <w:proofErr w:type="gramStart"/>
      <w:r>
        <w:rPr>
          <w:rFonts w:ascii="Calibri" w:hAnsi="Calibri" w:cs="Calibri"/>
          <w:b/>
          <w:bCs/>
          <w:sz w:val="26"/>
          <w:szCs w:val="26"/>
        </w:rPr>
        <w:t>The</w:t>
      </w:r>
      <w:proofErr w:type="gramEnd"/>
      <w:r>
        <w:rPr>
          <w:rFonts w:ascii="Calibri" w:hAnsi="Calibri" w:cs="Calibri"/>
          <w:b/>
          <w:bCs/>
          <w:sz w:val="26"/>
          <w:szCs w:val="26"/>
        </w:rPr>
        <w:t xml:space="preserve"> Shepherd</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1</w:t>
      </w:r>
      <w:r w:rsidR="00B940D4">
        <w:rPr>
          <w:rFonts w:ascii="Calibri" w:hAnsi="Calibri" w:cs="Calibri"/>
          <w:b/>
          <w:bCs/>
          <w:sz w:val="26"/>
          <w:szCs w:val="26"/>
        </w:rPr>
        <w:t xml:space="preserve"> </w:t>
      </w:r>
      <w:r w:rsidR="00C01D01">
        <w:rPr>
          <w:rFonts w:ascii="Calibri" w:hAnsi="Calibri" w:cs="Calibri"/>
          <w:b/>
          <w:bCs/>
          <w:sz w:val="26"/>
          <w:szCs w:val="26"/>
        </w:rPr>
        <w:t xml:space="preserve">of </w:t>
      </w:r>
      <w:r>
        <w:rPr>
          <w:rFonts w:ascii="Calibri" w:hAnsi="Calibri" w:cs="Calibri"/>
          <w:b/>
          <w:bCs/>
          <w:sz w:val="26"/>
          <w:szCs w:val="26"/>
        </w:rPr>
        <w:t>2</w:t>
      </w:r>
      <w:r w:rsidR="00C01D01">
        <w:rPr>
          <w:rFonts w:ascii="Calibri" w:hAnsi="Calibri" w:cs="Calibri"/>
          <w:b/>
          <w:bCs/>
          <w:sz w:val="26"/>
          <w:szCs w:val="26"/>
        </w:rPr>
        <w:t>)</w:t>
      </w:r>
    </w:p>
    <w:p w14:paraId="156A3DE0" w14:textId="09FFD4B9" w:rsidR="007A6325" w:rsidRPr="004B25B5" w:rsidRDefault="00F67EBA" w:rsidP="009E4AB7">
      <w:pPr>
        <w:rPr>
          <w:rFonts w:ascii="Calibri" w:hAnsi="Calibri" w:cs="Calibri"/>
          <w:b/>
          <w:bCs/>
          <w:sz w:val="26"/>
          <w:szCs w:val="26"/>
        </w:rPr>
      </w:pPr>
      <w:r>
        <w:rPr>
          <w:rFonts w:ascii="Calibri" w:hAnsi="Calibri" w:cs="Calibri"/>
          <w:b/>
          <w:bCs/>
          <w:sz w:val="26"/>
          <w:szCs w:val="26"/>
        </w:rPr>
        <w:t>John 10:11, Psalm 100:3</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176C692F" w14:textId="77777777" w:rsidR="00F67EBA" w:rsidRPr="00F67EBA" w:rsidRDefault="00F67EBA" w:rsidP="00F67EBA">
      <w:pPr>
        <w:spacing w:line="276" w:lineRule="auto"/>
        <w:rPr>
          <w:rFonts w:ascii="Calibri" w:hAnsi="Calibri"/>
          <w:i/>
          <w:iCs/>
        </w:rPr>
      </w:pPr>
      <w:r w:rsidRPr="00F67EBA">
        <w:rPr>
          <w:rFonts w:ascii="Calibri" w:hAnsi="Calibri"/>
          <w:i/>
          <w:iCs/>
        </w:rPr>
        <w:t>[Pastor is holding a shepherd’s staff.]</w:t>
      </w:r>
    </w:p>
    <w:p w14:paraId="350BFB14" w14:textId="77777777" w:rsidR="00F67EBA" w:rsidRPr="00F67EBA" w:rsidRDefault="00F67EBA" w:rsidP="00F67EBA">
      <w:pPr>
        <w:spacing w:line="276" w:lineRule="auto"/>
        <w:rPr>
          <w:rFonts w:ascii="Calibri" w:hAnsi="Calibri"/>
        </w:rPr>
      </w:pPr>
    </w:p>
    <w:p w14:paraId="27AC014A" w14:textId="239A71D8" w:rsidR="00F67EBA" w:rsidRPr="00F67EBA" w:rsidRDefault="00F67EBA" w:rsidP="00F67EBA">
      <w:pPr>
        <w:spacing w:line="276" w:lineRule="auto"/>
        <w:rPr>
          <w:rFonts w:ascii="Calibri" w:hAnsi="Calibri"/>
        </w:rPr>
      </w:pPr>
      <w:r w:rsidRPr="00F67EBA">
        <w:rPr>
          <w:rFonts w:ascii="Calibri" w:hAnsi="Calibri"/>
        </w:rPr>
        <w:t xml:space="preserve">Not too long ago, I was looking at one of the church closets and I was amazed at </w:t>
      </w:r>
      <w:proofErr w:type="gramStart"/>
      <w:r w:rsidRPr="00F67EBA">
        <w:rPr>
          <w:rFonts w:ascii="Calibri" w:hAnsi="Calibri"/>
        </w:rPr>
        <w:t>all of</w:t>
      </w:r>
      <w:proofErr w:type="gramEnd"/>
      <w:r w:rsidRPr="00F67EBA">
        <w:rPr>
          <w:rFonts w:ascii="Calibri" w:hAnsi="Calibri"/>
        </w:rPr>
        <w:t xml:space="preserve"> the costumes. I'm convinced that we truly have </w:t>
      </w:r>
      <w:r w:rsidR="000F2718">
        <w:rPr>
          <w:rFonts w:ascii="Calibri" w:hAnsi="Calibri"/>
        </w:rPr>
        <w:t>outfits</w:t>
      </w:r>
      <w:r w:rsidRPr="00F67EBA">
        <w:rPr>
          <w:rFonts w:ascii="Calibri" w:hAnsi="Calibri"/>
        </w:rPr>
        <w:t xml:space="preserve"> for every occasion. We've got Christmas, Santa, the elves. We've got the nativity. We've got wild animals, cows, pigs, any other kind of costume we probably have running around here at the church. I saw this shepherd costume and this shepherd staff. I started looking at it and it reminded me that a shepherd in the ancient world would take his staff and he would use it to protect the sheep. If the sheep was about to go over the ledge, which sheep were notorious for doing, he could reach out and he could grab the sheep by the neck and redirect it </w:t>
      </w:r>
      <w:r w:rsidRPr="00F67EBA">
        <w:rPr>
          <w:rFonts w:ascii="Calibri" w:hAnsi="Calibri"/>
          <w:i/>
          <w:iCs/>
        </w:rPr>
        <w:t>[Pastor demonstrates action using the staff].</w:t>
      </w:r>
      <w:r w:rsidRPr="00F67EBA">
        <w:rPr>
          <w:rFonts w:ascii="Calibri" w:hAnsi="Calibri"/>
        </w:rPr>
        <w:t xml:space="preserve"> If a wolf showed up trying to eat the sheep, he could take the shepherd staff and he could smack it on the head </w:t>
      </w:r>
      <w:r w:rsidRPr="00F67EBA">
        <w:rPr>
          <w:rFonts w:ascii="Calibri" w:hAnsi="Calibri"/>
          <w:i/>
          <w:iCs/>
        </w:rPr>
        <w:t>[Pastor demonstrates action using the staff]</w:t>
      </w:r>
      <w:r w:rsidRPr="00F67EBA">
        <w:rPr>
          <w:rFonts w:ascii="Calibri" w:hAnsi="Calibri"/>
        </w:rPr>
        <w:t xml:space="preserve">. If the sheep just needed a little a little correction or direction, he could pop it on the bottom and give it a little bit of discipline to point it in the right way. But the shepherd would use his staff for correction, protection, and direction. </w:t>
      </w:r>
    </w:p>
    <w:p w14:paraId="0CBA3141" w14:textId="77777777" w:rsidR="00F67EBA" w:rsidRPr="00F67EBA" w:rsidRDefault="00F67EBA" w:rsidP="00F67EBA">
      <w:pPr>
        <w:spacing w:line="276" w:lineRule="auto"/>
        <w:rPr>
          <w:rFonts w:ascii="Calibri" w:hAnsi="Calibri"/>
        </w:rPr>
      </w:pPr>
    </w:p>
    <w:p w14:paraId="5E003505" w14:textId="1FA49C2F" w:rsidR="00F67EBA" w:rsidRPr="00F67EBA" w:rsidRDefault="00F67EBA" w:rsidP="00F67EBA">
      <w:pPr>
        <w:spacing w:line="276" w:lineRule="auto"/>
        <w:rPr>
          <w:rFonts w:ascii="Calibri" w:hAnsi="Calibri"/>
        </w:rPr>
      </w:pPr>
      <w:r w:rsidRPr="00F67EBA">
        <w:rPr>
          <w:rFonts w:ascii="Calibri" w:hAnsi="Calibri"/>
        </w:rPr>
        <w:t xml:space="preserve">Jesus is our good shepherd. Jesus, the Good Shepherd, has done so many wonderful things for us. I looked at the staff and it reminded me that I am hooked on Jesus. As we travel through John 10, my hope for you is that you would be hooked on Jesus as well. </w:t>
      </w:r>
    </w:p>
    <w:p w14:paraId="48FEF9AD" w14:textId="77777777" w:rsidR="00F67EBA" w:rsidRPr="00F67EBA" w:rsidRDefault="00F67EBA" w:rsidP="00F67EBA">
      <w:pPr>
        <w:spacing w:line="276" w:lineRule="auto"/>
        <w:rPr>
          <w:rFonts w:ascii="Calibri" w:hAnsi="Calibri"/>
        </w:rPr>
      </w:pPr>
    </w:p>
    <w:p w14:paraId="78BD3B29" w14:textId="77777777" w:rsidR="00F67EBA" w:rsidRPr="00F67EBA" w:rsidRDefault="00F67EBA" w:rsidP="00F67EBA">
      <w:pPr>
        <w:spacing w:line="276" w:lineRule="auto"/>
        <w:rPr>
          <w:rFonts w:ascii="Calibri" w:hAnsi="Calibri"/>
          <w:i/>
          <w:iCs/>
        </w:rPr>
      </w:pPr>
      <w:r w:rsidRPr="00F67EBA">
        <w:rPr>
          <w:rFonts w:ascii="Calibri" w:hAnsi="Calibri"/>
          <w:i/>
          <w:iCs/>
        </w:rPr>
        <w:t>[Pastor puts down shepherd’s staff.]</w:t>
      </w:r>
    </w:p>
    <w:p w14:paraId="0E938185" w14:textId="77777777" w:rsidR="00F67EBA" w:rsidRPr="00F67EBA" w:rsidRDefault="00F67EBA" w:rsidP="00F67EBA">
      <w:pPr>
        <w:spacing w:line="276" w:lineRule="auto"/>
        <w:rPr>
          <w:rFonts w:ascii="Calibri" w:hAnsi="Calibri"/>
        </w:rPr>
      </w:pPr>
    </w:p>
    <w:p w14:paraId="4BDC74E7" w14:textId="77777777" w:rsidR="00F67EBA" w:rsidRPr="00F67EBA" w:rsidRDefault="00F67EBA" w:rsidP="00F67EBA">
      <w:pPr>
        <w:spacing w:line="276" w:lineRule="auto"/>
        <w:rPr>
          <w:rFonts w:ascii="Calibri" w:hAnsi="Calibri"/>
        </w:rPr>
      </w:pPr>
      <w:r w:rsidRPr="00F67EBA">
        <w:rPr>
          <w:rFonts w:ascii="Calibri" w:hAnsi="Calibri"/>
        </w:rPr>
        <w:t xml:space="preserve">Today we're kicking off a </w:t>
      </w:r>
      <w:proofErr w:type="gramStart"/>
      <w:r w:rsidRPr="00F67EBA">
        <w:rPr>
          <w:rFonts w:ascii="Calibri" w:hAnsi="Calibri"/>
        </w:rPr>
        <w:t>brand new</w:t>
      </w:r>
      <w:proofErr w:type="gramEnd"/>
      <w:r w:rsidRPr="00F67EBA">
        <w:rPr>
          <w:rFonts w:ascii="Calibri" w:hAnsi="Calibri"/>
        </w:rPr>
        <w:t xml:space="preserve"> series called “The Good Shepherd.” We're talking about the shepherding heart of Jesus and how He leads us and directs us. I want you to open your Bibles to John 10. As we look at this fascinating topic, Jesus described Himself as the Good Shepherd. </w:t>
      </w:r>
    </w:p>
    <w:p w14:paraId="637D947D" w14:textId="77777777" w:rsidR="00F67EBA" w:rsidRPr="00F67EBA" w:rsidRDefault="00F67EBA" w:rsidP="00F67EBA">
      <w:pPr>
        <w:spacing w:line="276" w:lineRule="auto"/>
        <w:rPr>
          <w:rFonts w:ascii="Calibri" w:hAnsi="Calibri"/>
        </w:rPr>
      </w:pPr>
    </w:p>
    <w:p w14:paraId="63B65FB1" w14:textId="77777777" w:rsidR="00F67EBA" w:rsidRPr="00F67EBA" w:rsidRDefault="00F67EBA" w:rsidP="00F67EBA">
      <w:pPr>
        <w:spacing w:line="276" w:lineRule="auto"/>
        <w:rPr>
          <w:rFonts w:ascii="Calibri" w:hAnsi="Calibri"/>
        </w:rPr>
      </w:pPr>
      <w:r w:rsidRPr="00F67EBA">
        <w:rPr>
          <w:rFonts w:ascii="Calibri" w:hAnsi="Calibri"/>
        </w:rPr>
        <w:t>“I am the good shepherd. The good shepherd lays down his life for the sheep” (John 10:11).</w:t>
      </w:r>
    </w:p>
    <w:p w14:paraId="6681F2CC" w14:textId="77777777" w:rsidR="00F67EBA" w:rsidRPr="00F67EBA" w:rsidRDefault="00F67EBA" w:rsidP="00F67EBA">
      <w:pPr>
        <w:spacing w:line="276" w:lineRule="auto"/>
        <w:rPr>
          <w:rFonts w:ascii="Calibri" w:hAnsi="Calibri"/>
        </w:rPr>
      </w:pPr>
    </w:p>
    <w:p w14:paraId="224C72B9" w14:textId="77777777" w:rsidR="00F67EBA" w:rsidRPr="00F67EBA" w:rsidRDefault="00F67EBA" w:rsidP="00F67EBA">
      <w:pPr>
        <w:spacing w:line="276" w:lineRule="auto"/>
        <w:rPr>
          <w:rFonts w:ascii="Calibri" w:hAnsi="Calibri"/>
        </w:rPr>
      </w:pPr>
      <w:r w:rsidRPr="00F67EBA">
        <w:rPr>
          <w:rFonts w:ascii="Calibri" w:hAnsi="Calibri"/>
        </w:rPr>
        <w:t>The Bible describes us as sheep:</w:t>
      </w:r>
    </w:p>
    <w:p w14:paraId="69D9EB49" w14:textId="77777777" w:rsidR="00F67EBA" w:rsidRPr="00F67EBA" w:rsidRDefault="00F67EBA" w:rsidP="00F67EBA">
      <w:pPr>
        <w:spacing w:line="276" w:lineRule="auto"/>
        <w:rPr>
          <w:rFonts w:ascii="Calibri" w:hAnsi="Calibri"/>
        </w:rPr>
      </w:pPr>
    </w:p>
    <w:p w14:paraId="682445AE" w14:textId="77777777" w:rsidR="00F67EBA" w:rsidRPr="00F67EBA" w:rsidRDefault="00F67EBA" w:rsidP="00F67EBA">
      <w:pPr>
        <w:spacing w:line="276" w:lineRule="auto"/>
        <w:rPr>
          <w:rFonts w:ascii="Calibri" w:hAnsi="Calibri"/>
        </w:rPr>
      </w:pPr>
      <w:r w:rsidRPr="00F67EBA">
        <w:rPr>
          <w:rFonts w:ascii="Calibri" w:hAnsi="Calibri"/>
        </w:rPr>
        <w:t>“Acknowledge that the Lord is God. He made us, and we are His – His people, the sheep of His pasture” (Psalm 100:3).</w:t>
      </w:r>
    </w:p>
    <w:p w14:paraId="52920F35" w14:textId="77777777" w:rsidR="00F67EBA" w:rsidRPr="00F67EBA" w:rsidRDefault="00F67EBA" w:rsidP="00F67EBA">
      <w:pPr>
        <w:spacing w:line="276" w:lineRule="auto"/>
        <w:rPr>
          <w:rFonts w:ascii="Calibri" w:hAnsi="Calibri"/>
        </w:rPr>
      </w:pPr>
    </w:p>
    <w:p w14:paraId="485E4CC7" w14:textId="77777777" w:rsidR="00F67EBA" w:rsidRPr="00F67EBA" w:rsidRDefault="00F67EBA" w:rsidP="00F67EBA">
      <w:pPr>
        <w:spacing w:line="276" w:lineRule="auto"/>
        <w:rPr>
          <w:rFonts w:ascii="Calibri" w:hAnsi="Calibri"/>
        </w:rPr>
      </w:pPr>
      <w:r w:rsidRPr="00F67EBA">
        <w:rPr>
          <w:rFonts w:ascii="Calibri" w:hAnsi="Calibri"/>
        </w:rPr>
        <w:t xml:space="preserve">In scripture, Jesus is the good shepherd and we are His sheep. A pastor friend of mine calls us “sheeple” because we are people, but we have sheep instincts. We wander, we get in trouble, we do other things that are similar to the sheep. We need the Good Shepherd to come and to direct us. </w:t>
      </w:r>
    </w:p>
    <w:p w14:paraId="64B4570A" w14:textId="77777777" w:rsidR="00F67EBA" w:rsidRPr="00F67EBA" w:rsidRDefault="00F67EBA" w:rsidP="00F67EBA">
      <w:pPr>
        <w:spacing w:line="276" w:lineRule="auto"/>
        <w:rPr>
          <w:rFonts w:ascii="Calibri" w:hAnsi="Calibri"/>
        </w:rPr>
      </w:pPr>
    </w:p>
    <w:p w14:paraId="757C1849" w14:textId="77777777" w:rsidR="00F67EBA" w:rsidRPr="00F67EBA" w:rsidRDefault="00F67EBA" w:rsidP="00F67EBA">
      <w:pPr>
        <w:spacing w:line="276" w:lineRule="auto"/>
        <w:rPr>
          <w:rFonts w:ascii="Calibri" w:hAnsi="Calibri"/>
        </w:rPr>
      </w:pPr>
      <w:r w:rsidRPr="00F67EBA">
        <w:rPr>
          <w:rFonts w:ascii="Calibri" w:hAnsi="Calibri"/>
        </w:rPr>
        <w:t xml:space="preserve">Let's look today at five reasons why we should be hooked on the Good Shepherd. </w:t>
      </w:r>
    </w:p>
    <w:p w14:paraId="34BC99D0" w14:textId="77777777" w:rsidR="00F67EBA" w:rsidRPr="00F67EBA" w:rsidRDefault="00F67EBA" w:rsidP="00F67EBA">
      <w:pPr>
        <w:spacing w:line="276" w:lineRule="auto"/>
        <w:rPr>
          <w:rFonts w:ascii="Calibri" w:hAnsi="Calibri"/>
        </w:rPr>
      </w:pPr>
    </w:p>
    <w:p w14:paraId="42658C9D" w14:textId="770E2310" w:rsidR="00F67EBA" w:rsidRPr="00F67EBA" w:rsidRDefault="00F67EBA" w:rsidP="00F67EBA">
      <w:pPr>
        <w:spacing w:line="276" w:lineRule="auto"/>
        <w:rPr>
          <w:rFonts w:ascii="Calibri" w:hAnsi="Calibri"/>
          <w:b/>
          <w:bCs/>
        </w:rPr>
      </w:pPr>
      <w:r w:rsidRPr="00F67EBA">
        <w:rPr>
          <w:rFonts w:ascii="Calibri" w:hAnsi="Calibri"/>
          <w:b/>
          <w:bCs/>
        </w:rPr>
        <w:t>1. The Shepherd Knows Me</w:t>
      </w:r>
      <w:r w:rsidR="000F2718">
        <w:rPr>
          <w:rFonts w:ascii="Calibri" w:hAnsi="Calibri"/>
          <w:b/>
          <w:bCs/>
        </w:rPr>
        <w:t>.</w:t>
      </w:r>
    </w:p>
    <w:p w14:paraId="4CD04AE3" w14:textId="77777777" w:rsidR="00F67EBA" w:rsidRPr="00F67EBA" w:rsidRDefault="00F67EBA" w:rsidP="00F67EBA">
      <w:pPr>
        <w:spacing w:line="276" w:lineRule="auto"/>
        <w:rPr>
          <w:rFonts w:ascii="Calibri" w:hAnsi="Calibri"/>
        </w:rPr>
      </w:pPr>
    </w:p>
    <w:p w14:paraId="6DD5B6DC" w14:textId="77777777" w:rsidR="00F67EBA" w:rsidRPr="00F67EBA" w:rsidRDefault="00F67EBA" w:rsidP="00F67EBA">
      <w:pPr>
        <w:spacing w:line="276" w:lineRule="auto"/>
        <w:rPr>
          <w:rFonts w:ascii="Calibri" w:hAnsi="Calibri"/>
        </w:rPr>
      </w:pPr>
      <w:r w:rsidRPr="00F67EBA">
        <w:rPr>
          <w:rFonts w:ascii="Calibri" w:hAnsi="Calibri"/>
        </w:rPr>
        <w:t>That’s intimacy.</w:t>
      </w:r>
    </w:p>
    <w:p w14:paraId="3AD5124E" w14:textId="77777777" w:rsidR="00F67EBA" w:rsidRPr="00F67EBA" w:rsidRDefault="00F67EBA" w:rsidP="00F67EBA">
      <w:pPr>
        <w:spacing w:line="276" w:lineRule="auto"/>
        <w:rPr>
          <w:rFonts w:ascii="Calibri" w:hAnsi="Calibri"/>
        </w:rPr>
      </w:pPr>
    </w:p>
    <w:p w14:paraId="1B2C01E5" w14:textId="77777777" w:rsidR="00F67EBA" w:rsidRPr="00F67EBA" w:rsidRDefault="00F67EBA" w:rsidP="00F67EBA">
      <w:pPr>
        <w:spacing w:line="276" w:lineRule="auto"/>
        <w:rPr>
          <w:rFonts w:ascii="Calibri" w:hAnsi="Calibri"/>
        </w:rPr>
      </w:pPr>
      <w:r w:rsidRPr="00F67EBA">
        <w:rPr>
          <w:rFonts w:ascii="Calibri" w:hAnsi="Calibri"/>
        </w:rPr>
        <w:t xml:space="preserve">“I am the good shepherd. I know my own, and my own know me, just as the </w:t>
      </w:r>
      <w:proofErr w:type="gramStart"/>
      <w:r w:rsidRPr="00F67EBA">
        <w:rPr>
          <w:rFonts w:ascii="Calibri" w:hAnsi="Calibri"/>
        </w:rPr>
        <w:t>Father</w:t>
      </w:r>
      <w:proofErr w:type="gramEnd"/>
      <w:r w:rsidRPr="00F67EBA">
        <w:rPr>
          <w:rFonts w:ascii="Calibri" w:hAnsi="Calibri"/>
        </w:rPr>
        <w:t xml:space="preserve"> knows me, and I know the Father. I lay down my life for the sheep” (John 10:14-15).</w:t>
      </w:r>
    </w:p>
    <w:p w14:paraId="02517394" w14:textId="77777777" w:rsidR="00F67EBA" w:rsidRPr="00F67EBA" w:rsidRDefault="00F67EBA" w:rsidP="00F67EBA">
      <w:pPr>
        <w:spacing w:line="276" w:lineRule="auto"/>
        <w:rPr>
          <w:rFonts w:ascii="Calibri" w:hAnsi="Calibri"/>
        </w:rPr>
      </w:pPr>
    </w:p>
    <w:p w14:paraId="09CBAFE3" w14:textId="77777777" w:rsidR="00F67EBA" w:rsidRPr="00F67EBA" w:rsidRDefault="00F67EBA" w:rsidP="00F67EBA">
      <w:pPr>
        <w:spacing w:line="276" w:lineRule="auto"/>
        <w:rPr>
          <w:rFonts w:ascii="Calibri" w:hAnsi="Calibri"/>
        </w:rPr>
      </w:pPr>
      <w:r w:rsidRPr="00F67EBA">
        <w:rPr>
          <w:rFonts w:ascii="Calibri" w:hAnsi="Calibri"/>
        </w:rPr>
        <w:t>Jesus says, “I know the sheep.” Is there anything more wonderful than being known by the Good Shepherd? Jesus really knows you. God knows all about my faults, He knows about my failures, He knows about my fears, He knows about my feelings, He knows about my frustrations, He knows about my future.</w:t>
      </w:r>
    </w:p>
    <w:p w14:paraId="66275701" w14:textId="77777777" w:rsidR="00F67EBA" w:rsidRPr="00F67EBA" w:rsidRDefault="00F67EBA" w:rsidP="00F67EBA">
      <w:pPr>
        <w:spacing w:line="276" w:lineRule="auto"/>
        <w:rPr>
          <w:rFonts w:ascii="Calibri" w:hAnsi="Calibri"/>
        </w:rPr>
      </w:pPr>
    </w:p>
    <w:p w14:paraId="0E41B366" w14:textId="77777777" w:rsidR="00F67EBA" w:rsidRPr="00F67EBA" w:rsidRDefault="00F67EBA" w:rsidP="00F67EBA">
      <w:pPr>
        <w:spacing w:line="276" w:lineRule="auto"/>
        <w:rPr>
          <w:rFonts w:ascii="Calibri" w:hAnsi="Calibri"/>
        </w:rPr>
      </w:pPr>
      <w:r w:rsidRPr="00F67EBA">
        <w:rPr>
          <w:rFonts w:ascii="Calibri" w:hAnsi="Calibri"/>
        </w:rPr>
        <w:t xml:space="preserve">“All the days, ordained for me were written in your book before one of them came to be” (Psalm 139:16). </w:t>
      </w:r>
    </w:p>
    <w:p w14:paraId="098C05C8" w14:textId="77777777" w:rsidR="00F67EBA" w:rsidRPr="00F67EBA" w:rsidRDefault="00F67EBA" w:rsidP="00F67EBA">
      <w:pPr>
        <w:spacing w:line="276" w:lineRule="auto"/>
        <w:rPr>
          <w:rFonts w:ascii="Calibri" w:hAnsi="Calibri"/>
        </w:rPr>
      </w:pPr>
    </w:p>
    <w:p w14:paraId="5BC68632" w14:textId="77777777" w:rsidR="00F67EBA" w:rsidRPr="00F67EBA" w:rsidRDefault="00F67EBA" w:rsidP="00F67EBA">
      <w:pPr>
        <w:spacing w:line="276" w:lineRule="auto"/>
        <w:rPr>
          <w:rFonts w:ascii="Calibri" w:hAnsi="Calibri"/>
        </w:rPr>
      </w:pPr>
      <w:r w:rsidRPr="00F67EBA">
        <w:rPr>
          <w:rFonts w:ascii="Calibri" w:hAnsi="Calibri"/>
        </w:rPr>
        <w:t xml:space="preserve">God had it all mapped out even before you and I were born. The Shepherd knows us. </w:t>
      </w:r>
    </w:p>
    <w:p w14:paraId="6A17235F" w14:textId="77777777" w:rsidR="00F67EBA" w:rsidRPr="00F67EBA" w:rsidRDefault="00F67EBA" w:rsidP="00F67EBA">
      <w:pPr>
        <w:spacing w:line="276" w:lineRule="auto"/>
        <w:rPr>
          <w:rFonts w:ascii="Calibri" w:hAnsi="Calibri"/>
        </w:rPr>
      </w:pPr>
    </w:p>
    <w:p w14:paraId="14B4F358" w14:textId="77777777" w:rsidR="00F67EBA" w:rsidRPr="00F67EBA" w:rsidRDefault="00F67EBA" w:rsidP="00F67EBA">
      <w:pPr>
        <w:spacing w:line="276" w:lineRule="auto"/>
        <w:rPr>
          <w:rFonts w:ascii="Calibri" w:hAnsi="Calibri"/>
        </w:rPr>
      </w:pPr>
      <w:r w:rsidRPr="00F67EBA">
        <w:rPr>
          <w:rFonts w:ascii="Calibri" w:hAnsi="Calibri"/>
        </w:rPr>
        <w:t xml:space="preserve">Here's what else is beautiful. The Shepherd knows you and the Shepherd still loves you. It would be easy to kind of look back at our life and feel like, “If God knew this about me, maybe God wouldn't love me. If Jesus knew that I used to feel this way or sometimes that I still do feel this way, maybe He would run away from me.” But the Good Shepherd knows us and He lays down His life for us. He knows us and He still loves us. Jesus knows us completely. There may be times when we are a mystery to ourselves, but we are never a mystery to Him. The Good Shepherd knows us. </w:t>
      </w:r>
    </w:p>
    <w:p w14:paraId="7CE825CC" w14:textId="77777777" w:rsidR="00F67EBA" w:rsidRPr="00F67EBA" w:rsidRDefault="00F67EBA" w:rsidP="00F67EBA">
      <w:pPr>
        <w:spacing w:line="276" w:lineRule="auto"/>
        <w:rPr>
          <w:rFonts w:ascii="Calibri" w:hAnsi="Calibri"/>
        </w:rPr>
      </w:pPr>
    </w:p>
    <w:p w14:paraId="70FEF11A" w14:textId="77777777" w:rsidR="00F67EBA" w:rsidRPr="00F67EBA" w:rsidRDefault="00F67EBA" w:rsidP="00F67EBA">
      <w:pPr>
        <w:spacing w:line="276" w:lineRule="auto"/>
        <w:rPr>
          <w:rFonts w:ascii="Calibri" w:hAnsi="Calibri"/>
        </w:rPr>
      </w:pPr>
      <w:r w:rsidRPr="00F67EBA">
        <w:rPr>
          <w:rFonts w:ascii="Calibri" w:hAnsi="Calibri"/>
        </w:rPr>
        <w:t xml:space="preserve">He knows the individual needs. Just like a shepherd will know the tendencies of the sheep (this sheep has more of a tendency to run off, or this sheep wanders away with that other sheep, or this sheep sometimes likes to go walk on the ledge looking for grass), the Good Shepherd </w:t>
      </w:r>
      <w:r w:rsidRPr="00F67EBA">
        <w:rPr>
          <w:rFonts w:ascii="Calibri" w:hAnsi="Calibri"/>
        </w:rPr>
        <w:lastRenderedPageBreak/>
        <w:t>knows our tendencies. He knows the areas where we struggle. He knows what we need, He knows our individual needs.</w:t>
      </w:r>
    </w:p>
    <w:p w14:paraId="7F746528" w14:textId="77777777" w:rsidR="00F67EBA" w:rsidRPr="00F67EBA" w:rsidRDefault="00F67EBA" w:rsidP="00F67EBA">
      <w:pPr>
        <w:spacing w:line="276" w:lineRule="auto"/>
        <w:rPr>
          <w:rFonts w:ascii="Calibri" w:hAnsi="Calibri"/>
        </w:rPr>
      </w:pPr>
    </w:p>
    <w:p w14:paraId="2F59B355" w14:textId="77777777" w:rsidR="00F67EBA" w:rsidRPr="00F67EBA" w:rsidRDefault="00F67EBA" w:rsidP="00F67EBA">
      <w:pPr>
        <w:spacing w:line="276" w:lineRule="auto"/>
        <w:rPr>
          <w:rFonts w:ascii="Calibri" w:hAnsi="Calibri"/>
        </w:rPr>
      </w:pPr>
      <w:r w:rsidRPr="00F67EBA">
        <w:rPr>
          <w:rFonts w:ascii="Calibri" w:hAnsi="Calibri"/>
        </w:rPr>
        <w:t xml:space="preserve">In fact, that's why we can trust the Good Shepherd to lead us and to direct us. Isn’t that beautiful to think about? If He is the Good Shepherd and He knows us, then shouldn't He be able to lead and direct our lives? We can trust Him. We can trust the voice of the Shepherd. We can trust the voice of the Holy Spirit. We can trust the teachings of Jesus, the things that He said. He's the Good Shepherd, so He knows how to lead us and how to direct us and how to help us. The Good Shepherd knows what we need and He's able to give it to us. Christ knows our temperaments, our moods. He knows what lifts us up and what brings us down. We're intimate with God. God knows us. </w:t>
      </w:r>
    </w:p>
    <w:p w14:paraId="1F418AD7" w14:textId="77777777" w:rsidR="00F67EBA" w:rsidRPr="00F67EBA" w:rsidRDefault="00F67EBA" w:rsidP="00F67EBA">
      <w:pPr>
        <w:spacing w:line="276" w:lineRule="auto"/>
        <w:rPr>
          <w:rFonts w:ascii="Calibri" w:hAnsi="Calibri"/>
        </w:rPr>
      </w:pPr>
    </w:p>
    <w:p w14:paraId="30780E1B" w14:textId="77777777" w:rsidR="00F67EBA" w:rsidRPr="00F67EBA" w:rsidRDefault="00F67EBA" w:rsidP="00F67EBA">
      <w:pPr>
        <w:spacing w:line="276" w:lineRule="auto"/>
        <w:rPr>
          <w:rFonts w:ascii="Calibri" w:hAnsi="Calibri"/>
        </w:rPr>
      </w:pPr>
      <w:r w:rsidRPr="00F67EBA">
        <w:rPr>
          <w:rFonts w:ascii="Calibri" w:hAnsi="Calibri"/>
        </w:rPr>
        <w:t>Here's something that is even more beautiful:</w:t>
      </w:r>
    </w:p>
    <w:p w14:paraId="08C1FDE6" w14:textId="77777777" w:rsidR="00F67EBA" w:rsidRPr="00F67EBA" w:rsidRDefault="00F67EBA" w:rsidP="00F67EBA">
      <w:pPr>
        <w:spacing w:line="276" w:lineRule="auto"/>
        <w:rPr>
          <w:rFonts w:ascii="Calibri" w:hAnsi="Calibri"/>
        </w:rPr>
      </w:pPr>
    </w:p>
    <w:p w14:paraId="15361D1A" w14:textId="77777777" w:rsidR="00F67EBA" w:rsidRPr="00F67EBA" w:rsidRDefault="00F67EBA" w:rsidP="00F67EBA">
      <w:pPr>
        <w:spacing w:line="276" w:lineRule="auto"/>
        <w:rPr>
          <w:rFonts w:ascii="Calibri" w:hAnsi="Calibri"/>
        </w:rPr>
      </w:pPr>
      <w:r w:rsidRPr="00F67EBA">
        <w:rPr>
          <w:rFonts w:ascii="Calibri" w:hAnsi="Calibri"/>
        </w:rPr>
        <w:t>“I am the good shepherd. I know my own, and my own know me” (John 10:14).</w:t>
      </w:r>
    </w:p>
    <w:p w14:paraId="580718EE" w14:textId="77777777" w:rsidR="00F67EBA" w:rsidRPr="00F67EBA" w:rsidRDefault="00F67EBA" w:rsidP="00F67EBA">
      <w:pPr>
        <w:spacing w:line="276" w:lineRule="auto"/>
        <w:rPr>
          <w:rFonts w:ascii="Calibri" w:hAnsi="Calibri"/>
        </w:rPr>
      </w:pPr>
    </w:p>
    <w:p w14:paraId="23543BED" w14:textId="53682685" w:rsidR="00F67EBA" w:rsidRPr="00F67EBA" w:rsidRDefault="00F67EBA" w:rsidP="00F67EBA">
      <w:pPr>
        <w:spacing w:line="276" w:lineRule="auto"/>
        <w:rPr>
          <w:rFonts w:ascii="Calibri" w:hAnsi="Calibri"/>
        </w:rPr>
      </w:pPr>
      <w:r w:rsidRPr="00F67EBA">
        <w:rPr>
          <w:rFonts w:ascii="Calibri" w:hAnsi="Calibri"/>
        </w:rPr>
        <w:t xml:space="preserve">It’s pretty amazing that God would know us. But let me blow your mind for a minute. Jesus says not only does He know us, but He says that we can know Him. That’s incredible. It's easier to believe that Jesus would know us, the resurrected Son of God, than it is for us to believe that we could know Him. But God wants to be known. Jesus wants to be known by you. He has revealed Himself in the scriptures. He has revealed Himself in His promises. He reveals Himself in our prayers. He reveals Himself in so many ways. </w:t>
      </w:r>
    </w:p>
    <w:p w14:paraId="718BC84A" w14:textId="77777777" w:rsidR="00F67EBA" w:rsidRPr="00F67EBA" w:rsidRDefault="00F67EBA" w:rsidP="00F67EBA">
      <w:pPr>
        <w:spacing w:line="276" w:lineRule="auto"/>
        <w:rPr>
          <w:rFonts w:ascii="Calibri" w:hAnsi="Calibri"/>
        </w:rPr>
      </w:pPr>
    </w:p>
    <w:p w14:paraId="1A8FACE1" w14:textId="77777777" w:rsidR="00F67EBA" w:rsidRPr="00F67EBA" w:rsidRDefault="00F67EBA" w:rsidP="00F67EBA">
      <w:pPr>
        <w:spacing w:line="276" w:lineRule="auto"/>
        <w:rPr>
          <w:rFonts w:ascii="Calibri" w:hAnsi="Calibri"/>
        </w:rPr>
      </w:pPr>
      <w:r w:rsidRPr="00F67EBA">
        <w:rPr>
          <w:rFonts w:ascii="Calibri" w:hAnsi="Calibri"/>
        </w:rPr>
        <w:t xml:space="preserve">In fact, Jesus called us His friends in John 15, meaning He wants to be known. God knows you. But God wants you to know Him. </w:t>
      </w:r>
    </w:p>
    <w:p w14:paraId="14E80018" w14:textId="77777777" w:rsidR="00F67EBA" w:rsidRPr="00F67EBA" w:rsidRDefault="00F67EBA" w:rsidP="00F67EBA">
      <w:pPr>
        <w:spacing w:line="276" w:lineRule="auto"/>
        <w:rPr>
          <w:rFonts w:ascii="Calibri" w:hAnsi="Calibri"/>
        </w:rPr>
      </w:pPr>
    </w:p>
    <w:p w14:paraId="23584FB8" w14:textId="77777777" w:rsidR="00F67EBA" w:rsidRPr="00F67EBA" w:rsidRDefault="00F67EBA" w:rsidP="00F67EBA">
      <w:pPr>
        <w:spacing w:line="276" w:lineRule="auto"/>
        <w:rPr>
          <w:rFonts w:ascii="Calibri" w:hAnsi="Calibri"/>
        </w:rPr>
      </w:pPr>
      <w:r w:rsidRPr="00F67EBA">
        <w:rPr>
          <w:rFonts w:ascii="Calibri" w:hAnsi="Calibri"/>
        </w:rPr>
        <w:t>“I am the door. If anyone enters by Me, he will be saved, and will go in and out and find pasture” (John 10:9).</w:t>
      </w:r>
    </w:p>
    <w:p w14:paraId="0DF705C3" w14:textId="77777777" w:rsidR="00F67EBA" w:rsidRPr="00F67EBA" w:rsidRDefault="00F67EBA" w:rsidP="00F67EBA">
      <w:pPr>
        <w:spacing w:line="276" w:lineRule="auto"/>
        <w:rPr>
          <w:rFonts w:ascii="Calibri" w:hAnsi="Calibri"/>
        </w:rPr>
      </w:pPr>
    </w:p>
    <w:p w14:paraId="58A4BAFE" w14:textId="77777777" w:rsidR="00F67EBA" w:rsidRPr="00F67EBA" w:rsidRDefault="00F67EBA" w:rsidP="00F67EBA">
      <w:pPr>
        <w:spacing w:line="276" w:lineRule="auto"/>
        <w:rPr>
          <w:rFonts w:ascii="Calibri" w:hAnsi="Calibri"/>
        </w:rPr>
      </w:pPr>
      <w:r w:rsidRPr="00F67EBA">
        <w:rPr>
          <w:rFonts w:ascii="Calibri" w:hAnsi="Calibri"/>
        </w:rPr>
        <w:t xml:space="preserve">This is accessibility. We have access to the Good Shepherd. Are we accessing that relationship? </w:t>
      </w:r>
    </w:p>
    <w:p w14:paraId="42A6821B" w14:textId="77777777" w:rsidR="00F67EBA" w:rsidRPr="00F67EBA" w:rsidRDefault="00F67EBA" w:rsidP="00F67EBA">
      <w:pPr>
        <w:spacing w:line="276" w:lineRule="auto"/>
        <w:rPr>
          <w:rFonts w:ascii="Calibri" w:hAnsi="Calibri"/>
        </w:rPr>
      </w:pPr>
    </w:p>
    <w:p w14:paraId="08DA2BDD" w14:textId="77777777" w:rsidR="00F67EBA" w:rsidRPr="00F67EBA" w:rsidRDefault="00F67EBA" w:rsidP="00F67EBA">
      <w:pPr>
        <w:spacing w:line="276" w:lineRule="auto"/>
        <w:rPr>
          <w:rFonts w:ascii="Calibri" w:hAnsi="Calibri"/>
        </w:rPr>
      </w:pPr>
      <w:r w:rsidRPr="00F67EBA">
        <w:rPr>
          <w:rFonts w:ascii="Calibri" w:hAnsi="Calibri"/>
        </w:rPr>
        <w:t xml:space="preserve">He says, “I'm the door.” When a shepherd would gather his sheep at night, he would make a little sheep pen. He would gather branches and logs and maybe some stones, and he would make a place for the sheep to rest for the night. He did so because he knew that the wolves would be out looking for the sheep. The sheep would wander off and then they would get eaten. The shepherd would build a little storage pen or a little area, and then he would sleep in the door as to protect the sheep. He would sleep right there. </w:t>
      </w:r>
    </w:p>
    <w:p w14:paraId="34D17FE6" w14:textId="77777777" w:rsidR="00F67EBA" w:rsidRPr="00F67EBA" w:rsidRDefault="00F67EBA" w:rsidP="00F67EBA">
      <w:pPr>
        <w:spacing w:line="276" w:lineRule="auto"/>
        <w:rPr>
          <w:rFonts w:ascii="Calibri" w:hAnsi="Calibri"/>
        </w:rPr>
      </w:pPr>
    </w:p>
    <w:p w14:paraId="64246063" w14:textId="77777777" w:rsidR="00F67EBA" w:rsidRPr="00F67EBA" w:rsidRDefault="00F67EBA" w:rsidP="00F67EBA">
      <w:pPr>
        <w:spacing w:line="276" w:lineRule="auto"/>
        <w:rPr>
          <w:rFonts w:ascii="Calibri" w:hAnsi="Calibri"/>
        </w:rPr>
      </w:pPr>
      <w:r w:rsidRPr="00F67EBA">
        <w:rPr>
          <w:rFonts w:ascii="Calibri" w:hAnsi="Calibri"/>
        </w:rPr>
        <w:t>This is what Jesus is talking about when He says, “I am the door. If anyone enters by me, he will be saved.” In other words, there's only one way into the fold. There's only one way in, and that is in and through that door, and I am the door. Jesus says, “I've given you access.”</w:t>
      </w:r>
    </w:p>
    <w:p w14:paraId="62929AE4" w14:textId="77777777" w:rsidR="00F67EBA" w:rsidRPr="00F67EBA" w:rsidRDefault="00F67EBA" w:rsidP="00F67EBA">
      <w:pPr>
        <w:spacing w:line="276" w:lineRule="auto"/>
        <w:rPr>
          <w:rFonts w:ascii="Calibri" w:hAnsi="Calibri"/>
        </w:rPr>
      </w:pPr>
    </w:p>
    <w:p w14:paraId="2D4D105E" w14:textId="7ED6F586" w:rsidR="00F67EBA" w:rsidRPr="00F67EBA" w:rsidRDefault="00476C15" w:rsidP="00F67EBA">
      <w:pPr>
        <w:spacing w:line="276" w:lineRule="auto"/>
        <w:rPr>
          <w:rFonts w:ascii="Calibri" w:hAnsi="Calibri"/>
        </w:rPr>
      </w:pPr>
      <w:r>
        <w:rPr>
          <w:rFonts w:ascii="Calibri" w:hAnsi="Calibri"/>
        </w:rPr>
        <w:t xml:space="preserve">Many people </w:t>
      </w:r>
      <w:proofErr w:type="spellStart"/>
      <w:r>
        <w:rPr>
          <w:rFonts w:ascii="Calibri" w:hAnsi="Calibri"/>
        </w:rPr>
        <w:t>beleive</w:t>
      </w:r>
      <w:proofErr w:type="spellEnd"/>
      <w:r w:rsidR="00F67EBA" w:rsidRPr="00F67EBA">
        <w:rPr>
          <w:rFonts w:ascii="Calibri" w:hAnsi="Calibri"/>
        </w:rPr>
        <w:t xml:space="preserve"> that to have access to God you</w:t>
      </w:r>
      <w:r>
        <w:rPr>
          <w:rFonts w:ascii="Calibri" w:hAnsi="Calibri"/>
        </w:rPr>
        <w:t xml:space="preserve"> must</w:t>
      </w:r>
      <w:r w:rsidR="00F67EBA" w:rsidRPr="00F67EBA">
        <w:rPr>
          <w:rFonts w:ascii="Calibri" w:hAnsi="Calibri"/>
        </w:rPr>
        <w:t xml:space="preserve"> have a priest. But when we actually read the scriptures, we see that God has given access to Himself in and through His Son, Jesus, and that we don't have to go through somebody else. We can go through Christ. If you can't get the priest on the phone at two o'clock in the morning, you can still talk to the </w:t>
      </w:r>
      <w:proofErr w:type="gramStart"/>
      <w:r w:rsidR="00F67EBA" w:rsidRPr="00F67EBA">
        <w:rPr>
          <w:rFonts w:ascii="Calibri" w:hAnsi="Calibri"/>
        </w:rPr>
        <w:t>Father</w:t>
      </w:r>
      <w:proofErr w:type="gramEnd"/>
      <w:r w:rsidR="00F67EBA" w:rsidRPr="00F67EBA">
        <w:rPr>
          <w:rFonts w:ascii="Calibri" w:hAnsi="Calibri"/>
        </w:rPr>
        <w:t xml:space="preserve">. You can still have communion with God. You can still have intimacy. You can still pray. That's why I'm hooked on the Good Shepherd because the Good Shepherd knows me. </w:t>
      </w:r>
    </w:p>
    <w:p w14:paraId="0079C370" w14:textId="77777777" w:rsidR="00F67EBA" w:rsidRPr="00F67EBA" w:rsidRDefault="00F67EBA" w:rsidP="00F67EBA">
      <w:pPr>
        <w:spacing w:line="276" w:lineRule="auto"/>
        <w:rPr>
          <w:rFonts w:ascii="Calibri" w:hAnsi="Calibri"/>
        </w:rPr>
      </w:pPr>
    </w:p>
    <w:p w14:paraId="5A4B58A2" w14:textId="5D9A8BD0" w:rsidR="00F67EBA" w:rsidRPr="00F67EBA" w:rsidRDefault="00F67EBA" w:rsidP="00F67EBA">
      <w:pPr>
        <w:spacing w:line="276" w:lineRule="auto"/>
        <w:rPr>
          <w:rFonts w:ascii="Calibri" w:hAnsi="Calibri"/>
          <w:b/>
          <w:bCs/>
        </w:rPr>
      </w:pPr>
      <w:r w:rsidRPr="00F67EBA">
        <w:rPr>
          <w:rFonts w:ascii="Calibri" w:hAnsi="Calibri"/>
          <w:b/>
          <w:bCs/>
        </w:rPr>
        <w:t>2. The Shepherd Sacrifices for Me</w:t>
      </w:r>
      <w:r w:rsidR="00611E97">
        <w:rPr>
          <w:rFonts w:ascii="Calibri" w:hAnsi="Calibri"/>
          <w:b/>
          <w:bCs/>
        </w:rPr>
        <w:t>.</w:t>
      </w:r>
    </w:p>
    <w:p w14:paraId="17941A7E" w14:textId="77777777" w:rsidR="00F67EBA" w:rsidRPr="00F67EBA" w:rsidRDefault="00F67EBA" w:rsidP="00F67EBA">
      <w:pPr>
        <w:spacing w:line="276" w:lineRule="auto"/>
        <w:rPr>
          <w:rFonts w:ascii="Calibri" w:hAnsi="Calibri"/>
        </w:rPr>
      </w:pPr>
    </w:p>
    <w:p w14:paraId="27C91856" w14:textId="77777777" w:rsidR="00F67EBA" w:rsidRPr="00F67EBA" w:rsidRDefault="00F67EBA" w:rsidP="00F67EBA">
      <w:pPr>
        <w:spacing w:line="276" w:lineRule="auto"/>
        <w:rPr>
          <w:rFonts w:ascii="Calibri" w:hAnsi="Calibri"/>
        </w:rPr>
      </w:pPr>
      <w:r w:rsidRPr="00F67EBA">
        <w:rPr>
          <w:rFonts w:ascii="Calibri" w:hAnsi="Calibri"/>
        </w:rPr>
        <w:t>“I am the good shepherd. The good shepherd lays down his life for the sheep” (John 10:11).</w:t>
      </w:r>
    </w:p>
    <w:p w14:paraId="68B7566F" w14:textId="77777777" w:rsidR="00F67EBA" w:rsidRPr="00F67EBA" w:rsidRDefault="00F67EBA" w:rsidP="00F67EBA">
      <w:pPr>
        <w:spacing w:line="276" w:lineRule="auto"/>
        <w:rPr>
          <w:rFonts w:ascii="Calibri" w:hAnsi="Calibri"/>
        </w:rPr>
      </w:pPr>
    </w:p>
    <w:p w14:paraId="5C7BCD32" w14:textId="77777777" w:rsidR="00F67EBA" w:rsidRPr="00F67EBA" w:rsidRDefault="00F67EBA" w:rsidP="00F67EBA">
      <w:pPr>
        <w:spacing w:line="276" w:lineRule="auto"/>
        <w:rPr>
          <w:rFonts w:ascii="Calibri" w:hAnsi="Calibri"/>
        </w:rPr>
      </w:pPr>
      <w:r w:rsidRPr="00F67EBA">
        <w:rPr>
          <w:rFonts w:ascii="Calibri" w:hAnsi="Calibri"/>
        </w:rPr>
        <w:t xml:space="preserve">In other words, the shepherd sacrifices for the sheep. I lay it down. He says, “I'll sacrifice.” Jesus is telling about His crucifixion and His resurrection. He says, “I will lay it down, and then I will take it back up.” Crucifixion, resurrection. But He says, “I do so because I'm the Good Shepherd and I care for the sheep.” Jesus laid His own life down. It was not taken from Him. Jesus is the one that decided to go to the cross. It wasn't the Roman establishment. It wasn't the chief priests and the Pharisees. Jesus willingly laid His life down. </w:t>
      </w:r>
    </w:p>
    <w:p w14:paraId="147BCE15" w14:textId="77777777" w:rsidR="00F67EBA" w:rsidRPr="00F67EBA" w:rsidRDefault="00F67EBA" w:rsidP="00F67EBA">
      <w:pPr>
        <w:spacing w:line="276" w:lineRule="auto"/>
        <w:rPr>
          <w:rFonts w:ascii="Calibri" w:hAnsi="Calibri"/>
        </w:rPr>
      </w:pPr>
    </w:p>
    <w:p w14:paraId="6C9DCA14" w14:textId="77777777" w:rsidR="00F67EBA" w:rsidRPr="00F67EBA" w:rsidRDefault="00F67EBA" w:rsidP="00F67EBA">
      <w:pPr>
        <w:spacing w:line="276" w:lineRule="auto"/>
        <w:rPr>
          <w:rFonts w:ascii="Calibri" w:hAnsi="Calibri"/>
        </w:rPr>
      </w:pPr>
      <w:r w:rsidRPr="00F67EBA">
        <w:rPr>
          <w:rFonts w:ascii="Calibri" w:hAnsi="Calibri"/>
        </w:rPr>
        <w:t xml:space="preserve">“No one takes it from me, but I lay it down on my own. I have the right to lay it down, and I have the right to take it up again. I have received this command from my </w:t>
      </w:r>
      <w:proofErr w:type="gramStart"/>
      <w:r w:rsidRPr="00F67EBA">
        <w:rPr>
          <w:rFonts w:ascii="Calibri" w:hAnsi="Calibri"/>
        </w:rPr>
        <w:t>Father</w:t>
      </w:r>
      <w:proofErr w:type="gramEnd"/>
      <w:r w:rsidRPr="00F67EBA">
        <w:rPr>
          <w:rFonts w:ascii="Calibri" w:hAnsi="Calibri"/>
        </w:rPr>
        <w:t>” (John 10:18).</w:t>
      </w:r>
    </w:p>
    <w:p w14:paraId="7C5E41EB" w14:textId="77777777" w:rsidR="00F67EBA" w:rsidRPr="00F67EBA" w:rsidRDefault="00F67EBA" w:rsidP="00F67EBA">
      <w:pPr>
        <w:spacing w:line="276" w:lineRule="auto"/>
        <w:rPr>
          <w:rFonts w:ascii="Calibri" w:hAnsi="Calibri"/>
        </w:rPr>
      </w:pPr>
    </w:p>
    <w:p w14:paraId="4713E0DD" w14:textId="77777777" w:rsidR="00F67EBA" w:rsidRPr="00F67EBA" w:rsidRDefault="00F67EBA" w:rsidP="00F67EBA">
      <w:pPr>
        <w:spacing w:line="276" w:lineRule="auto"/>
        <w:rPr>
          <w:rFonts w:ascii="Calibri" w:hAnsi="Calibri"/>
        </w:rPr>
      </w:pPr>
      <w:r w:rsidRPr="00F67EBA">
        <w:rPr>
          <w:rFonts w:ascii="Calibri" w:hAnsi="Calibri"/>
        </w:rPr>
        <w:t xml:space="preserve">Jesus loved us so much that He willingly gave Himself to die and to rise from the grave. He is the Good Shepherd. He sacrifices for the sheep. </w:t>
      </w:r>
    </w:p>
    <w:p w14:paraId="60A647F0" w14:textId="77777777" w:rsidR="00F67EBA" w:rsidRPr="00F67EBA" w:rsidRDefault="00F67EBA" w:rsidP="00F67EBA">
      <w:pPr>
        <w:spacing w:line="276" w:lineRule="auto"/>
        <w:rPr>
          <w:rFonts w:ascii="Calibri" w:hAnsi="Calibri"/>
        </w:rPr>
      </w:pPr>
    </w:p>
    <w:p w14:paraId="6622B13B" w14:textId="0CF2A00E" w:rsidR="00F67EBA" w:rsidRPr="00F67EBA" w:rsidRDefault="00F67EBA" w:rsidP="00F67EBA">
      <w:pPr>
        <w:spacing w:line="276" w:lineRule="auto"/>
        <w:rPr>
          <w:rFonts w:ascii="Calibri" w:hAnsi="Calibri"/>
          <w:b/>
          <w:bCs/>
        </w:rPr>
      </w:pPr>
      <w:r w:rsidRPr="00F67EBA">
        <w:rPr>
          <w:rFonts w:ascii="Calibri" w:hAnsi="Calibri"/>
          <w:b/>
          <w:bCs/>
        </w:rPr>
        <w:t>3. The Shepherd Will Never Abandon Me</w:t>
      </w:r>
      <w:r w:rsidR="00611E97">
        <w:rPr>
          <w:rFonts w:ascii="Calibri" w:hAnsi="Calibri"/>
          <w:b/>
          <w:bCs/>
        </w:rPr>
        <w:t>.</w:t>
      </w:r>
    </w:p>
    <w:p w14:paraId="5BF6059D" w14:textId="77777777" w:rsidR="00F67EBA" w:rsidRPr="00F67EBA" w:rsidRDefault="00F67EBA" w:rsidP="00F67EBA">
      <w:pPr>
        <w:spacing w:line="276" w:lineRule="auto"/>
        <w:rPr>
          <w:rFonts w:ascii="Calibri" w:hAnsi="Calibri"/>
          <w:b/>
          <w:bCs/>
        </w:rPr>
      </w:pPr>
    </w:p>
    <w:p w14:paraId="0842486E" w14:textId="77777777" w:rsidR="00F67EBA" w:rsidRPr="00F67EBA" w:rsidRDefault="00F67EBA" w:rsidP="00F67EBA">
      <w:pPr>
        <w:spacing w:line="276" w:lineRule="auto"/>
        <w:rPr>
          <w:rFonts w:ascii="Calibri" w:hAnsi="Calibri"/>
        </w:rPr>
      </w:pPr>
      <w:r w:rsidRPr="00F67EBA">
        <w:rPr>
          <w:rFonts w:ascii="Calibri" w:hAnsi="Calibri"/>
        </w:rPr>
        <w:t xml:space="preserve">He’s faithful. You can always count on the Good Shepherd. People will let you down. Family members will let you down. Friends will walk away. You can always count on the Good Shepherd. He’s always there. He’s always faithful. </w:t>
      </w:r>
    </w:p>
    <w:p w14:paraId="71E1691E" w14:textId="77777777" w:rsidR="00F67EBA" w:rsidRPr="00F67EBA" w:rsidRDefault="00F67EBA" w:rsidP="00F67EBA">
      <w:pPr>
        <w:spacing w:line="276" w:lineRule="auto"/>
        <w:rPr>
          <w:rFonts w:ascii="Calibri" w:hAnsi="Calibri"/>
        </w:rPr>
      </w:pPr>
    </w:p>
    <w:p w14:paraId="6F8A96D6" w14:textId="77777777" w:rsidR="00F67EBA" w:rsidRPr="00F67EBA" w:rsidRDefault="00F67EBA" w:rsidP="00F67EBA">
      <w:pPr>
        <w:spacing w:line="276" w:lineRule="auto"/>
        <w:rPr>
          <w:rFonts w:ascii="Calibri" w:hAnsi="Calibri"/>
        </w:rPr>
      </w:pPr>
      <w:r w:rsidRPr="00F67EBA">
        <w:rPr>
          <w:rFonts w:ascii="Calibri" w:hAnsi="Calibri"/>
        </w:rPr>
        <w:t xml:space="preserve">“The hired hand, since he is not the shepherd and doesn’t own the sheep, leaves them and runs away when he sees a wolf coming. The wolf then snatches and scatters them. This happens </w:t>
      </w:r>
      <w:r w:rsidRPr="00F67EBA">
        <w:rPr>
          <w:rFonts w:ascii="Calibri" w:hAnsi="Calibri"/>
        </w:rPr>
        <w:lastRenderedPageBreak/>
        <w:t xml:space="preserve">because he is a hired hand and doesn’t care about the sheep. “I am the good shepherd. I know my own, and my own know me, just as the </w:t>
      </w:r>
      <w:proofErr w:type="gramStart"/>
      <w:r w:rsidRPr="00F67EBA">
        <w:rPr>
          <w:rFonts w:ascii="Calibri" w:hAnsi="Calibri"/>
        </w:rPr>
        <w:t>Father</w:t>
      </w:r>
      <w:proofErr w:type="gramEnd"/>
      <w:r w:rsidRPr="00F67EBA">
        <w:rPr>
          <w:rFonts w:ascii="Calibri" w:hAnsi="Calibri"/>
        </w:rPr>
        <w:t xml:space="preserve"> knows me, and I know the Father. I lay down my life for the sheep” (John 10:12-15).</w:t>
      </w:r>
    </w:p>
    <w:p w14:paraId="32C98229" w14:textId="77777777" w:rsidR="00F67EBA" w:rsidRPr="00F67EBA" w:rsidRDefault="00F67EBA" w:rsidP="00F67EBA">
      <w:pPr>
        <w:spacing w:line="276" w:lineRule="auto"/>
        <w:rPr>
          <w:rFonts w:ascii="Calibri" w:hAnsi="Calibri"/>
          <w:b/>
          <w:bCs/>
        </w:rPr>
      </w:pPr>
    </w:p>
    <w:p w14:paraId="77932074" w14:textId="77777777" w:rsidR="00F67EBA" w:rsidRPr="00F67EBA" w:rsidRDefault="00F67EBA" w:rsidP="00F67EBA">
      <w:pPr>
        <w:spacing w:line="276" w:lineRule="auto"/>
        <w:rPr>
          <w:rFonts w:ascii="Calibri" w:hAnsi="Calibri"/>
        </w:rPr>
      </w:pPr>
      <w:r w:rsidRPr="00F67EBA">
        <w:rPr>
          <w:rFonts w:ascii="Calibri" w:hAnsi="Calibri"/>
        </w:rPr>
        <w:t>Jesus is saying, “I'm the owner. I'm not the hireling.” A hireling is somebody that would work on behalf of the shepherd. Maybe the shepherd wants to take a little vacation, so he pays the guy $10 an hour to come tend to the sheep. He's a hireling. He's the intern. But when the wolf comes, what does the intern do? The intern runs off. Why does he leave? “I'm not going to put my life on the line for somebody else's sheep. If they were my sheep, maybe. But this is the other guy's sheep and I'm just making minimum wage. So what difference does it make to me?” Jesus says, “No. My relationship with you is not like a hireling. I'm not a hired hand. I am the Good Shepherd. You are a part of my flock, you're a part of my family. I won't run off on you, I will protect you, I will fight for you. I am with you to the very end. I will never abandon you.” Christ cares for us because we are His.</w:t>
      </w:r>
    </w:p>
    <w:p w14:paraId="6250FFDE" w14:textId="77777777" w:rsidR="00F67EBA" w:rsidRPr="00F67EBA" w:rsidRDefault="00F67EBA" w:rsidP="00F67EBA">
      <w:pPr>
        <w:spacing w:line="276" w:lineRule="auto"/>
        <w:rPr>
          <w:rFonts w:ascii="Calibri" w:hAnsi="Calibri"/>
        </w:rPr>
      </w:pPr>
    </w:p>
    <w:p w14:paraId="5874E00F" w14:textId="16CC6026" w:rsidR="00F67EBA" w:rsidRPr="00F67EBA" w:rsidRDefault="00F67EBA" w:rsidP="00F67EBA">
      <w:pPr>
        <w:spacing w:line="276" w:lineRule="auto"/>
        <w:rPr>
          <w:rFonts w:ascii="Calibri" w:hAnsi="Calibri"/>
        </w:rPr>
      </w:pPr>
      <w:r w:rsidRPr="00F67EBA">
        <w:rPr>
          <w:rFonts w:ascii="Calibri" w:hAnsi="Calibri"/>
        </w:rPr>
        <w:t xml:space="preserve">There’s a big difference between being an owner and being a worker. Some of you own businesses or you have people that work for you. Maybe you get frustrated at times because people don't do it a certain way or they don't do it the way you would do it, or they don't do it the way that you think is best. That's normal. That's part of being a leader. I think every leader feels that way. </w:t>
      </w:r>
    </w:p>
    <w:p w14:paraId="16C47552" w14:textId="77777777" w:rsidR="00F67EBA" w:rsidRPr="00F67EBA" w:rsidRDefault="00F67EBA" w:rsidP="00F67EBA">
      <w:pPr>
        <w:spacing w:line="276" w:lineRule="auto"/>
        <w:rPr>
          <w:rFonts w:ascii="Calibri" w:hAnsi="Calibri"/>
        </w:rPr>
      </w:pPr>
    </w:p>
    <w:p w14:paraId="09D5846A" w14:textId="2F9EFC9C" w:rsidR="00F67EBA" w:rsidRPr="00F67EBA" w:rsidRDefault="00F67EBA" w:rsidP="00F67EBA">
      <w:pPr>
        <w:spacing w:line="276" w:lineRule="auto"/>
        <w:rPr>
          <w:rFonts w:ascii="Calibri" w:hAnsi="Calibri"/>
        </w:rPr>
      </w:pPr>
      <w:r w:rsidRPr="00F67EBA">
        <w:rPr>
          <w:rFonts w:ascii="Calibri" w:hAnsi="Calibri"/>
        </w:rPr>
        <w:t>I hired a group to come and mow my grass a couple of years ago. One afternoon I had trimmed the junipers and I cleaned up all the little clippings, except one fell out on the ground. I saw it and I didn't think that much of it because I thought, “The yard guys are coming tomorrow and they'll just run over it with the lawn mower and the yard will look great.” To my surprise, the next day I looked at my yard and the yard had been perfectly cut and it looked great, but that 3 or 4-inch piece of juniper was laying in the same spot. It occurred to me that this guy that was cutting my yard had mowed and when he cam</w:t>
      </w:r>
      <w:r w:rsidR="00DB3050">
        <w:rPr>
          <w:rFonts w:ascii="Calibri" w:hAnsi="Calibri"/>
        </w:rPr>
        <w:t>e up to the juniper</w:t>
      </w:r>
      <w:r w:rsidRPr="00F67EBA">
        <w:rPr>
          <w:rFonts w:ascii="Calibri" w:hAnsi="Calibri"/>
        </w:rPr>
        <w:t xml:space="preserve">, instead of just running over it, he picked it up, he moved it over, he finished mowing that strip, and then he </w:t>
      </w:r>
      <w:r w:rsidR="00DB3050">
        <w:rPr>
          <w:rFonts w:ascii="Calibri" w:hAnsi="Calibri"/>
        </w:rPr>
        <w:t xml:space="preserve">precisely </w:t>
      </w:r>
      <w:r w:rsidRPr="00F67EBA">
        <w:rPr>
          <w:rFonts w:ascii="Calibri" w:hAnsi="Calibri"/>
        </w:rPr>
        <w:t>moved it back as to not do anything extra. I thought, “You can't make this up.” It wasn't like I cleaned out all of my flower beds and put it in the yard. Just one piece of juniper.</w:t>
      </w:r>
      <w:r w:rsidR="00DB3050">
        <w:rPr>
          <w:rFonts w:ascii="Calibri" w:hAnsi="Calibri"/>
        </w:rPr>
        <w:t xml:space="preserve"> My yard guy was a hireling</w:t>
      </w:r>
      <w:r w:rsidR="002A3493">
        <w:rPr>
          <w:rFonts w:ascii="Calibri" w:hAnsi="Calibri"/>
        </w:rPr>
        <w:t xml:space="preserve"> doing the minimum to get by.</w:t>
      </w:r>
    </w:p>
    <w:p w14:paraId="5F457DC5" w14:textId="77777777" w:rsidR="00F67EBA" w:rsidRPr="00F67EBA" w:rsidRDefault="00F67EBA" w:rsidP="00F67EBA">
      <w:pPr>
        <w:spacing w:line="276" w:lineRule="auto"/>
        <w:rPr>
          <w:rFonts w:ascii="Calibri" w:hAnsi="Calibri"/>
        </w:rPr>
      </w:pPr>
    </w:p>
    <w:p w14:paraId="07F6CF4D" w14:textId="77777777" w:rsidR="00F67EBA" w:rsidRPr="00F67EBA" w:rsidRDefault="00F67EBA" w:rsidP="00F67EBA">
      <w:pPr>
        <w:spacing w:line="276" w:lineRule="auto"/>
        <w:rPr>
          <w:rFonts w:ascii="Calibri" w:hAnsi="Calibri"/>
        </w:rPr>
      </w:pPr>
      <w:r w:rsidRPr="00F67EBA">
        <w:rPr>
          <w:rFonts w:ascii="Calibri" w:hAnsi="Calibri"/>
        </w:rPr>
        <w:t xml:space="preserve">I used to mow yards as a kid. I ran over everything. Leaves, trees, trash, whatever it was. Just sucking that thing up into the bag. That was the best way to do it was run over it with the lawn mower. I thought, “There's a difference between being a homeowner and then somebody just coming to help with the yard.” </w:t>
      </w:r>
    </w:p>
    <w:p w14:paraId="227B838F" w14:textId="77777777" w:rsidR="00F67EBA" w:rsidRPr="00F67EBA" w:rsidRDefault="00F67EBA" w:rsidP="00F67EBA">
      <w:pPr>
        <w:spacing w:line="276" w:lineRule="auto"/>
        <w:rPr>
          <w:rFonts w:ascii="Calibri" w:hAnsi="Calibri"/>
        </w:rPr>
      </w:pPr>
    </w:p>
    <w:p w14:paraId="7772BC78" w14:textId="2442C03A" w:rsidR="00F67EBA" w:rsidRPr="00F67EBA" w:rsidRDefault="00F67EBA" w:rsidP="00F67EBA">
      <w:pPr>
        <w:spacing w:line="276" w:lineRule="auto"/>
        <w:rPr>
          <w:rFonts w:ascii="Calibri" w:hAnsi="Calibri"/>
        </w:rPr>
      </w:pPr>
      <w:r w:rsidRPr="00F67EBA">
        <w:rPr>
          <w:rFonts w:ascii="Calibri" w:hAnsi="Calibri"/>
        </w:rPr>
        <w:t>The same guy did some fertilizing a couple of years ago. He burned and scorched the grass</w:t>
      </w:r>
      <w:r w:rsidR="00E875E5">
        <w:rPr>
          <w:rFonts w:ascii="Calibri" w:hAnsi="Calibri"/>
        </w:rPr>
        <w:t xml:space="preserve"> in certain spots</w:t>
      </w:r>
      <w:r w:rsidRPr="00F67EBA">
        <w:rPr>
          <w:rFonts w:ascii="Calibri" w:hAnsi="Calibri"/>
        </w:rPr>
        <w:t xml:space="preserve">. I still have holes in my yard where they had fertilized. They asked this year, “Do you want us to fertilize again?” I'm like, “No, please. Don't get close. Don't bring the fertilizer anywhere near the yard. I'll let you mow, but please don't fertilize anything.” </w:t>
      </w:r>
    </w:p>
    <w:p w14:paraId="07B5384A" w14:textId="77777777" w:rsidR="00F67EBA" w:rsidRPr="00F67EBA" w:rsidRDefault="00F67EBA" w:rsidP="00F67EBA">
      <w:pPr>
        <w:spacing w:line="276" w:lineRule="auto"/>
        <w:rPr>
          <w:rFonts w:ascii="Calibri" w:hAnsi="Calibri"/>
        </w:rPr>
      </w:pPr>
    </w:p>
    <w:p w14:paraId="4E3D298D" w14:textId="77777777" w:rsidR="00F67EBA" w:rsidRPr="00F67EBA" w:rsidRDefault="00F67EBA" w:rsidP="00F67EBA">
      <w:pPr>
        <w:spacing w:line="276" w:lineRule="auto"/>
        <w:rPr>
          <w:rFonts w:ascii="Calibri" w:hAnsi="Calibri"/>
        </w:rPr>
      </w:pPr>
      <w:r w:rsidRPr="00F67EBA">
        <w:rPr>
          <w:rFonts w:ascii="Calibri" w:hAnsi="Calibri"/>
        </w:rPr>
        <w:t xml:space="preserve">When somebody has a hireling when somebody's just helping out, when somebody's filling in, when somebody's just doing a menial task, it's not that important to them. Jesus says, “I'm not the yard guy. I'm not an intern. You belong to me. You can count on me. I am the Good Shepherd. I will not run off.” Jesus doesn't run off when you sin. Jesus doesn't run off when others abandon. Jesus doesn't hit the road when circumstances are bad. Jesus is with us. In fact, sometimes Jesus’ greatest work is done in our lives in those darkest hours and those darkest moments. Jesus says, “You could count on me. I'm faithful.” </w:t>
      </w:r>
    </w:p>
    <w:p w14:paraId="1B6FE8AE" w14:textId="77777777" w:rsidR="00F67EBA" w:rsidRPr="00F67EBA" w:rsidRDefault="00F67EBA" w:rsidP="00F67EBA">
      <w:pPr>
        <w:spacing w:line="276" w:lineRule="auto"/>
        <w:rPr>
          <w:rFonts w:ascii="Calibri" w:hAnsi="Calibri"/>
        </w:rPr>
      </w:pPr>
    </w:p>
    <w:p w14:paraId="2F3E289D" w14:textId="1E4067A5" w:rsidR="00F67EBA" w:rsidRPr="00F67EBA" w:rsidRDefault="00F67EBA" w:rsidP="00F67EBA">
      <w:pPr>
        <w:spacing w:line="276" w:lineRule="auto"/>
        <w:rPr>
          <w:rFonts w:ascii="Calibri" w:hAnsi="Calibri"/>
          <w:b/>
          <w:bCs/>
        </w:rPr>
      </w:pPr>
      <w:r w:rsidRPr="00F67EBA">
        <w:rPr>
          <w:rFonts w:ascii="Calibri" w:hAnsi="Calibri"/>
          <w:b/>
          <w:bCs/>
        </w:rPr>
        <w:t>4. The Shepherd Gives You Eternal Life</w:t>
      </w:r>
      <w:r w:rsidR="006253C6">
        <w:rPr>
          <w:rFonts w:ascii="Calibri" w:hAnsi="Calibri"/>
          <w:b/>
          <w:bCs/>
        </w:rPr>
        <w:t>.</w:t>
      </w:r>
    </w:p>
    <w:p w14:paraId="7EA8DADC" w14:textId="77777777" w:rsidR="00F67EBA" w:rsidRPr="00F67EBA" w:rsidRDefault="00F67EBA" w:rsidP="00F67EBA">
      <w:pPr>
        <w:spacing w:line="276" w:lineRule="auto"/>
        <w:rPr>
          <w:rFonts w:ascii="Calibri" w:hAnsi="Calibri"/>
        </w:rPr>
      </w:pPr>
    </w:p>
    <w:p w14:paraId="2EE1233B" w14:textId="77777777" w:rsidR="00F67EBA" w:rsidRPr="00F67EBA" w:rsidRDefault="00F67EBA" w:rsidP="00F67EBA">
      <w:pPr>
        <w:spacing w:line="276" w:lineRule="auto"/>
        <w:rPr>
          <w:rFonts w:ascii="Calibri" w:hAnsi="Calibri"/>
        </w:rPr>
      </w:pPr>
      <w:r w:rsidRPr="00F67EBA">
        <w:rPr>
          <w:rFonts w:ascii="Calibri" w:hAnsi="Calibri"/>
        </w:rPr>
        <w:t xml:space="preserve">He will never abandon us, but He also gives us eternal life. </w:t>
      </w:r>
    </w:p>
    <w:p w14:paraId="0E116B46" w14:textId="77777777" w:rsidR="00F67EBA" w:rsidRPr="00F67EBA" w:rsidRDefault="00F67EBA" w:rsidP="00F67EBA">
      <w:pPr>
        <w:spacing w:line="276" w:lineRule="auto"/>
        <w:rPr>
          <w:rFonts w:ascii="Calibri" w:hAnsi="Calibri"/>
        </w:rPr>
      </w:pPr>
    </w:p>
    <w:p w14:paraId="4D4D11EE" w14:textId="77777777" w:rsidR="00F67EBA" w:rsidRPr="00F67EBA" w:rsidRDefault="00F67EBA" w:rsidP="00F67EBA">
      <w:pPr>
        <w:spacing w:line="276" w:lineRule="auto"/>
        <w:rPr>
          <w:rFonts w:ascii="Calibri" w:hAnsi="Calibri"/>
        </w:rPr>
      </w:pPr>
      <w:r w:rsidRPr="00F67EBA">
        <w:rPr>
          <w:rFonts w:ascii="Calibri" w:hAnsi="Calibri"/>
        </w:rPr>
        <w:t>“I give them eternal life, and they will never perish. No one will snatch them out of my hand” (John 10:28).</w:t>
      </w:r>
    </w:p>
    <w:p w14:paraId="20B5A577" w14:textId="77777777" w:rsidR="00F67EBA" w:rsidRPr="00F67EBA" w:rsidRDefault="00F67EBA" w:rsidP="00F67EBA">
      <w:pPr>
        <w:spacing w:line="276" w:lineRule="auto"/>
        <w:rPr>
          <w:rFonts w:ascii="Calibri" w:hAnsi="Calibri"/>
        </w:rPr>
      </w:pPr>
    </w:p>
    <w:p w14:paraId="73997D13" w14:textId="77777777" w:rsidR="00F67EBA" w:rsidRPr="00F67EBA" w:rsidRDefault="00F67EBA" w:rsidP="00F67EBA">
      <w:pPr>
        <w:spacing w:line="276" w:lineRule="auto"/>
        <w:rPr>
          <w:rFonts w:ascii="Calibri" w:hAnsi="Calibri"/>
        </w:rPr>
      </w:pPr>
      <w:r w:rsidRPr="00F67EBA">
        <w:rPr>
          <w:rFonts w:ascii="Calibri" w:hAnsi="Calibri"/>
        </w:rPr>
        <w:t xml:space="preserve">Look at that word “give” there at the beginning of verse 28. You ought to underline that. In other words, eternal life is a gift from God. It is given to us. It's not something that's earned. It's not something that is given to us as a reward for certain achievements. It is a gift from God. The word “give” expresses that. “I give them eternal life.” Salvation, life eternal with God is a gift from God. </w:t>
      </w:r>
    </w:p>
    <w:p w14:paraId="6260409B" w14:textId="77777777" w:rsidR="00F67EBA" w:rsidRPr="00F67EBA" w:rsidRDefault="00F67EBA" w:rsidP="00F67EBA">
      <w:pPr>
        <w:spacing w:line="276" w:lineRule="auto"/>
        <w:rPr>
          <w:rFonts w:ascii="Calibri" w:hAnsi="Calibri"/>
        </w:rPr>
      </w:pPr>
    </w:p>
    <w:p w14:paraId="219B5A25" w14:textId="77777777" w:rsidR="00F67EBA" w:rsidRPr="00F67EBA" w:rsidRDefault="00F67EBA" w:rsidP="00F67EBA">
      <w:pPr>
        <w:spacing w:line="276" w:lineRule="auto"/>
        <w:rPr>
          <w:rFonts w:ascii="Calibri" w:hAnsi="Calibri"/>
        </w:rPr>
      </w:pPr>
      <w:r w:rsidRPr="00F67EBA">
        <w:rPr>
          <w:rFonts w:ascii="Calibri" w:hAnsi="Calibri"/>
        </w:rPr>
        <w:t>God will give it to all those who will receive it. He says, “They will never perish, and no one will snatch them out of my hands.” In other words, it's not something that is earned. It is something that is bestowed to us by God. Jesus gives us eternal life. By definition it’s a life that never ends. It's forever. It's that gift.</w:t>
      </w:r>
    </w:p>
    <w:p w14:paraId="5FDDFD21" w14:textId="77777777" w:rsidR="00F67EBA" w:rsidRPr="00F67EBA" w:rsidRDefault="00F67EBA" w:rsidP="00F67EBA">
      <w:pPr>
        <w:spacing w:line="276" w:lineRule="auto"/>
        <w:rPr>
          <w:rFonts w:ascii="Calibri" w:hAnsi="Calibri"/>
        </w:rPr>
      </w:pPr>
    </w:p>
    <w:p w14:paraId="6244C3F6" w14:textId="77777777" w:rsidR="00F67EBA" w:rsidRPr="00F67EBA" w:rsidRDefault="00F67EBA" w:rsidP="00F67EBA">
      <w:pPr>
        <w:spacing w:line="276" w:lineRule="auto"/>
        <w:rPr>
          <w:rFonts w:ascii="Calibri" w:hAnsi="Calibri"/>
        </w:rPr>
      </w:pPr>
      <w:r w:rsidRPr="00F67EBA">
        <w:rPr>
          <w:rFonts w:ascii="Calibri" w:hAnsi="Calibri"/>
        </w:rPr>
        <w:t xml:space="preserve">Eternal life begins now. Being a Christian is not just about going to heaven when you die. That's true. That's important. That's a big part of the story of God, yes. But God wants to do things in our lives today. Eternal life starts today. That's why Jesus said, “I've come that you may have life and that you may have it more abundantly.” That's in this whole text of scripture, John 10:10, in the same chapter. When you receive the gift, you begin to enter into an abundant life here on </w:t>
      </w:r>
      <w:r w:rsidRPr="00F67EBA">
        <w:rPr>
          <w:rFonts w:ascii="Calibri" w:hAnsi="Calibri"/>
        </w:rPr>
        <w:lastRenderedPageBreak/>
        <w:t xml:space="preserve">earth, not just an eternal life in heaven. It's both. It's a free gift from God. Nothing we could do could cause us to earn or deserve it. </w:t>
      </w:r>
    </w:p>
    <w:p w14:paraId="031EA091" w14:textId="77777777" w:rsidR="00F67EBA" w:rsidRPr="00F67EBA" w:rsidRDefault="00F67EBA" w:rsidP="00F67EBA">
      <w:pPr>
        <w:spacing w:line="276" w:lineRule="auto"/>
        <w:rPr>
          <w:rFonts w:ascii="Calibri" w:hAnsi="Calibri"/>
        </w:rPr>
      </w:pPr>
    </w:p>
    <w:p w14:paraId="4902993E" w14:textId="63395C03" w:rsidR="00F67EBA" w:rsidRPr="00F67EBA" w:rsidRDefault="00F67EBA" w:rsidP="00F67EBA">
      <w:pPr>
        <w:spacing w:line="276" w:lineRule="auto"/>
        <w:rPr>
          <w:rFonts w:ascii="Calibri" w:hAnsi="Calibri"/>
        </w:rPr>
      </w:pPr>
      <w:r w:rsidRPr="00F67EBA">
        <w:rPr>
          <w:rFonts w:ascii="Calibri" w:hAnsi="Calibri"/>
        </w:rPr>
        <w:t>A few weeks ago, my kids were over at Boondocks</w:t>
      </w:r>
      <w:r w:rsidR="00083008">
        <w:rPr>
          <w:rFonts w:ascii="Calibri" w:hAnsi="Calibri"/>
        </w:rPr>
        <w:t xml:space="preserve"> arcade</w:t>
      </w:r>
      <w:r w:rsidRPr="00F67EBA">
        <w:rPr>
          <w:rFonts w:ascii="Calibri" w:hAnsi="Calibri"/>
        </w:rPr>
        <w:t xml:space="preserve">. Anybody here ever go to Boondocks? Anybody know what that is? Somebody does. A couple of people. Boondocks is a fun place. They’ve got tons of video games, bowling, laser tag, go-karts, things like that. </w:t>
      </w:r>
    </w:p>
    <w:p w14:paraId="03BDACB5" w14:textId="77777777" w:rsidR="00F67EBA" w:rsidRPr="00F67EBA" w:rsidRDefault="00F67EBA" w:rsidP="00F67EBA">
      <w:pPr>
        <w:spacing w:line="276" w:lineRule="auto"/>
        <w:rPr>
          <w:rFonts w:ascii="Calibri" w:hAnsi="Calibri"/>
        </w:rPr>
      </w:pPr>
    </w:p>
    <w:p w14:paraId="1E974352" w14:textId="0886EBD9" w:rsidR="00F67EBA" w:rsidRPr="00F67EBA" w:rsidRDefault="00F67EBA" w:rsidP="00F67EBA">
      <w:pPr>
        <w:spacing w:line="276" w:lineRule="auto"/>
        <w:rPr>
          <w:rFonts w:ascii="Calibri" w:hAnsi="Calibri"/>
        </w:rPr>
      </w:pPr>
      <w:r w:rsidRPr="00F67EBA">
        <w:rPr>
          <w:rFonts w:ascii="Calibri" w:hAnsi="Calibri"/>
        </w:rPr>
        <w:t xml:space="preserve">I got in trouble there not too long ago because I was bumping the little kids in the go-karts. I went a little crazy. I was trying to </w:t>
      </w:r>
      <w:proofErr w:type="gramStart"/>
      <w:r w:rsidRPr="00F67EBA">
        <w:rPr>
          <w:rFonts w:ascii="Calibri" w:hAnsi="Calibri"/>
        </w:rPr>
        <w:t>win</w:t>
      </w:r>
      <w:proofErr w:type="gramEnd"/>
      <w:r w:rsidRPr="00F67EBA">
        <w:rPr>
          <w:rFonts w:ascii="Calibri" w:hAnsi="Calibri"/>
        </w:rPr>
        <w:t xml:space="preserve"> and I was </w:t>
      </w:r>
      <w:r w:rsidR="005255BD">
        <w:rPr>
          <w:rFonts w:ascii="Calibri" w:hAnsi="Calibri"/>
        </w:rPr>
        <w:t>gently tapping the cars in front of me</w:t>
      </w:r>
      <w:r w:rsidRPr="00F67EBA">
        <w:rPr>
          <w:rFonts w:ascii="Calibri" w:hAnsi="Calibri"/>
        </w:rPr>
        <w:t xml:space="preserve">. They were like, “Who is that guy?” I'm like, “I'm sorry. I got a little competitive.” </w:t>
      </w:r>
    </w:p>
    <w:p w14:paraId="2BFE50AB" w14:textId="77777777" w:rsidR="00F67EBA" w:rsidRPr="00F67EBA" w:rsidRDefault="00F67EBA" w:rsidP="00F67EBA">
      <w:pPr>
        <w:spacing w:line="276" w:lineRule="auto"/>
        <w:rPr>
          <w:rFonts w:ascii="Calibri" w:hAnsi="Calibri"/>
        </w:rPr>
      </w:pPr>
    </w:p>
    <w:p w14:paraId="56698C95" w14:textId="77BCDE5F" w:rsidR="00F67EBA" w:rsidRPr="00F67EBA" w:rsidRDefault="00F67EBA" w:rsidP="00F67EBA">
      <w:pPr>
        <w:spacing w:line="276" w:lineRule="auto"/>
        <w:rPr>
          <w:rFonts w:ascii="Calibri" w:hAnsi="Calibri"/>
        </w:rPr>
      </w:pPr>
      <w:r w:rsidRPr="00F67EBA">
        <w:rPr>
          <w:rFonts w:ascii="Calibri" w:hAnsi="Calibri"/>
        </w:rPr>
        <w:t xml:space="preserve">My kids were playing video games, though, and they were winning the tickets. One of the kids came over and said, “Dad, we won 10,000 tickets.” I was like, “That's a lot of tickets.” They were so excited. They're like, “Dad, we need more money for more tickets.” They got some more money, they went, and they played. It was a whole group of </w:t>
      </w:r>
      <w:proofErr w:type="gramStart"/>
      <w:r w:rsidRPr="00F67EBA">
        <w:rPr>
          <w:rFonts w:ascii="Calibri" w:hAnsi="Calibri"/>
        </w:rPr>
        <w:t>kids</w:t>
      </w:r>
      <w:proofErr w:type="gramEnd"/>
      <w:r w:rsidRPr="00F67EBA">
        <w:rPr>
          <w:rFonts w:ascii="Calibri" w:hAnsi="Calibri"/>
        </w:rPr>
        <w:t xml:space="preserve"> and they ended up with </w:t>
      </w:r>
      <w:r w:rsidR="005255BD">
        <w:rPr>
          <w:rFonts w:ascii="Calibri" w:hAnsi="Calibri"/>
        </w:rPr>
        <w:t xml:space="preserve">around </w:t>
      </w:r>
      <w:r w:rsidRPr="00F67EBA">
        <w:rPr>
          <w:rFonts w:ascii="Calibri" w:hAnsi="Calibri"/>
        </w:rPr>
        <w:t>75,000 tickets. This is a racket going on</w:t>
      </w:r>
      <w:r w:rsidR="00083008">
        <w:rPr>
          <w:rFonts w:ascii="Calibri" w:hAnsi="Calibri"/>
        </w:rPr>
        <w:t xml:space="preserve"> </w:t>
      </w:r>
      <w:r w:rsidRPr="00F67EBA">
        <w:rPr>
          <w:rFonts w:ascii="Calibri" w:hAnsi="Calibri"/>
        </w:rPr>
        <w:t>at Boondocks. They got this thing figured out. They were so excited. The kids were like, “Dad, we're going to go and get the biggest, most audacious prize that they offer at Boondocks with 75,000 tickets.” I was like, “Yes, that sounds so exciting.” They went and they exchanged the tickets, and they got like a stuffed animal that was valued at like $10. I must have spent $50 for the tickets to get a $10 prize. But anyway, the kids felt great. The people at Boondocks are very smart people. They're very sophisticated. They got the kids hooked on the tickets.</w:t>
      </w:r>
    </w:p>
    <w:p w14:paraId="2A430F84" w14:textId="77777777" w:rsidR="00F67EBA" w:rsidRPr="00F67EBA" w:rsidRDefault="00F67EBA" w:rsidP="00F67EBA">
      <w:pPr>
        <w:spacing w:line="276" w:lineRule="auto"/>
        <w:rPr>
          <w:rFonts w:ascii="Calibri" w:hAnsi="Calibri"/>
        </w:rPr>
      </w:pPr>
    </w:p>
    <w:p w14:paraId="69B6F731" w14:textId="5446BB37" w:rsidR="00F67EBA" w:rsidRPr="00F67EBA" w:rsidRDefault="00F67EBA" w:rsidP="00F67EBA">
      <w:pPr>
        <w:spacing w:line="276" w:lineRule="auto"/>
        <w:rPr>
          <w:rFonts w:ascii="Calibri" w:hAnsi="Calibri"/>
        </w:rPr>
      </w:pPr>
      <w:r w:rsidRPr="00F67EBA">
        <w:rPr>
          <w:rFonts w:ascii="Calibri" w:hAnsi="Calibri"/>
        </w:rPr>
        <w:t xml:space="preserve">Sometimes when we think about salvation and life eternal, we think about the tickets. We think about, “Well, if I did some good deeds, I got some tickets. I helped some people last year, I got tickets. I'm going to store up the tickets because at the end of time when God asks me why I should go to heaven, I'm going to give Him the tickets. I'm going to show God all of the great deeds that I've done. God's going to go, ‘Whoa, that's a lot of tickets.’” We really believe </w:t>
      </w:r>
      <w:r w:rsidR="005255BD">
        <w:rPr>
          <w:rFonts w:ascii="Calibri" w:hAnsi="Calibri"/>
        </w:rPr>
        <w:t xml:space="preserve">our good </w:t>
      </w:r>
      <w:r w:rsidRPr="00F67EBA">
        <w:rPr>
          <w:rFonts w:ascii="Calibri" w:hAnsi="Calibri"/>
        </w:rPr>
        <w:t xml:space="preserve">deeds will </w:t>
      </w:r>
      <w:r w:rsidR="005255BD">
        <w:rPr>
          <w:rFonts w:ascii="Calibri" w:hAnsi="Calibri"/>
        </w:rPr>
        <w:t xml:space="preserve">help us </w:t>
      </w:r>
      <w:r w:rsidRPr="00F67EBA">
        <w:rPr>
          <w:rFonts w:ascii="Calibri" w:hAnsi="Calibri"/>
        </w:rPr>
        <w:t xml:space="preserve">earn </w:t>
      </w:r>
      <w:r w:rsidR="005255BD">
        <w:rPr>
          <w:rFonts w:ascii="Calibri" w:hAnsi="Calibri"/>
        </w:rPr>
        <w:t xml:space="preserve">the prize of </w:t>
      </w:r>
      <w:r w:rsidRPr="00F67EBA">
        <w:rPr>
          <w:rFonts w:ascii="Calibri" w:hAnsi="Calibri"/>
        </w:rPr>
        <w:t xml:space="preserve">heaven. </w:t>
      </w:r>
    </w:p>
    <w:p w14:paraId="2B361481" w14:textId="77777777" w:rsidR="00F67EBA" w:rsidRPr="00F67EBA" w:rsidRDefault="00F67EBA" w:rsidP="00F67EBA">
      <w:pPr>
        <w:spacing w:line="276" w:lineRule="auto"/>
        <w:rPr>
          <w:rFonts w:ascii="Calibri" w:hAnsi="Calibri"/>
        </w:rPr>
      </w:pPr>
    </w:p>
    <w:p w14:paraId="54BD5C73" w14:textId="68FA67A6" w:rsidR="00F67EBA" w:rsidRPr="00F67EBA" w:rsidRDefault="00F67EBA" w:rsidP="00F67EBA">
      <w:pPr>
        <w:spacing w:line="276" w:lineRule="auto"/>
        <w:rPr>
          <w:rFonts w:ascii="Calibri" w:hAnsi="Calibri"/>
        </w:rPr>
      </w:pPr>
      <w:r w:rsidRPr="00F67EBA">
        <w:rPr>
          <w:rFonts w:ascii="Calibri" w:hAnsi="Calibri"/>
        </w:rPr>
        <w:t>Jesus is saying the exact opposite. He says, “I give you a gift.” In other words, you don't get to heaven by earning tickets. You get to heaven by</w:t>
      </w:r>
      <w:r w:rsidRPr="00F67EBA">
        <w:rPr>
          <w:rFonts w:ascii="Calibri" w:hAnsi="Calibri"/>
          <w:i/>
          <w:iCs/>
        </w:rPr>
        <w:t xml:space="preserve"> the</w:t>
      </w:r>
      <w:r w:rsidRPr="00F67EBA">
        <w:rPr>
          <w:rFonts w:ascii="Calibri" w:hAnsi="Calibri"/>
        </w:rPr>
        <w:t xml:space="preserve"> ticket and </w:t>
      </w:r>
      <w:r w:rsidRPr="00F67EBA">
        <w:rPr>
          <w:rFonts w:ascii="Calibri" w:hAnsi="Calibri"/>
          <w:i/>
          <w:iCs/>
        </w:rPr>
        <w:t>the</w:t>
      </w:r>
      <w:r w:rsidRPr="00F67EBA">
        <w:rPr>
          <w:rFonts w:ascii="Calibri" w:hAnsi="Calibri"/>
        </w:rPr>
        <w:t xml:space="preserve"> ticket is the door, Jesus Christ. It's faith in Him. It's our confidence in Him. Jesus is the ticket. </w:t>
      </w:r>
    </w:p>
    <w:p w14:paraId="7F907B78" w14:textId="77777777" w:rsidR="00F67EBA" w:rsidRPr="00F67EBA" w:rsidRDefault="00F67EBA" w:rsidP="00F67EBA">
      <w:pPr>
        <w:spacing w:line="276" w:lineRule="auto"/>
        <w:rPr>
          <w:rFonts w:ascii="Calibri" w:hAnsi="Calibri"/>
        </w:rPr>
      </w:pPr>
    </w:p>
    <w:p w14:paraId="64DDA6AC" w14:textId="342F67AC" w:rsidR="00F67EBA" w:rsidRPr="00F67EBA" w:rsidRDefault="00F67EBA" w:rsidP="00F67EBA">
      <w:pPr>
        <w:spacing w:line="276" w:lineRule="auto"/>
        <w:rPr>
          <w:rFonts w:ascii="Calibri" w:hAnsi="Calibri"/>
        </w:rPr>
      </w:pPr>
      <w:r w:rsidRPr="00F67EBA">
        <w:rPr>
          <w:rFonts w:ascii="Calibri" w:hAnsi="Calibri"/>
        </w:rPr>
        <w:t xml:space="preserve">A few years ago, I bought a car. I put a down payment on the car and then I got a loan to pay for the rest of it, so I had a down payment and a monthly payment. Every month, the same day of the month, that payment is due. Sometimes we look at salvation and we think maybe Jesus is </w:t>
      </w:r>
      <w:r w:rsidRPr="00F67EBA">
        <w:rPr>
          <w:rFonts w:ascii="Calibri" w:hAnsi="Calibri"/>
        </w:rPr>
        <w:lastRenderedPageBreak/>
        <w:t xml:space="preserve">the down payment (His death and resurrection – down payment), but I also </w:t>
      </w:r>
      <w:r w:rsidR="00E544E1">
        <w:rPr>
          <w:rFonts w:ascii="Calibri" w:hAnsi="Calibri"/>
        </w:rPr>
        <w:t>must</w:t>
      </w:r>
      <w:r w:rsidRPr="00F67EBA">
        <w:rPr>
          <w:rFonts w:ascii="Calibri" w:hAnsi="Calibri"/>
        </w:rPr>
        <w:t xml:space="preserve"> have my monthly payment with my own good works. It’s like, “I believe in Jesus, but also believe in myself. If I can put the two together and put them in a blender, then I have life eternal.” Jesus says no. He says, “Salvation is a gift from God.” Jesus is the down payment. Jesus is the monthly payment. Jesus has paid </w:t>
      </w:r>
      <w:r w:rsidR="005255BD">
        <w:rPr>
          <w:rFonts w:ascii="Calibri" w:hAnsi="Calibri"/>
        </w:rPr>
        <w:t>for all of it</w:t>
      </w:r>
      <w:r w:rsidRPr="00F67EBA">
        <w:rPr>
          <w:rFonts w:ascii="Calibri" w:hAnsi="Calibri"/>
        </w:rPr>
        <w:t xml:space="preserve">. That’s why He's such a great Shepherd. </w:t>
      </w:r>
    </w:p>
    <w:p w14:paraId="26500CE5" w14:textId="77777777" w:rsidR="00F67EBA" w:rsidRPr="00F67EBA" w:rsidRDefault="00F67EBA" w:rsidP="00F67EBA">
      <w:pPr>
        <w:spacing w:line="276" w:lineRule="auto"/>
        <w:rPr>
          <w:rFonts w:ascii="Calibri" w:hAnsi="Calibri"/>
        </w:rPr>
      </w:pPr>
    </w:p>
    <w:p w14:paraId="680B830F" w14:textId="19A8FF91" w:rsidR="00F67EBA" w:rsidRPr="00F67EBA" w:rsidRDefault="00F67EBA" w:rsidP="00F67EBA">
      <w:pPr>
        <w:spacing w:line="276" w:lineRule="auto"/>
        <w:rPr>
          <w:rFonts w:ascii="Calibri" w:hAnsi="Calibri"/>
        </w:rPr>
      </w:pPr>
      <w:r w:rsidRPr="00F67EBA">
        <w:rPr>
          <w:rFonts w:ascii="Calibri" w:hAnsi="Calibri"/>
        </w:rPr>
        <w:t xml:space="preserve">I grew up with a </w:t>
      </w:r>
      <w:r w:rsidR="00771BF5">
        <w:rPr>
          <w:rFonts w:ascii="Calibri" w:hAnsi="Calibri"/>
        </w:rPr>
        <w:t>friend</w:t>
      </w:r>
      <w:r w:rsidRPr="00F67EBA">
        <w:rPr>
          <w:rFonts w:ascii="Calibri" w:hAnsi="Calibri"/>
        </w:rPr>
        <w:t xml:space="preserve"> down the street named </w:t>
      </w:r>
      <w:r w:rsidR="00771BF5">
        <w:rPr>
          <w:rFonts w:ascii="Calibri" w:hAnsi="Calibri"/>
        </w:rPr>
        <w:t>“</w:t>
      </w:r>
      <w:r w:rsidRPr="00F67EBA">
        <w:rPr>
          <w:rFonts w:ascii="Calibri" w:hAnsi="Calibri"/>
        </w:rPr>
        <w:t>Brian t</w:t>
      </w:r>
      <w:r w:rsidR="005255BD">
        <w:rPr>
          <w:rFonts w:ascii="Calibri" w:hAnsi="Calibri"/>
        </w:rPr>
        <w:t>he brain</w:t>
      </w:r>
      <w:r w:rsidRPr="00F67EBA">
        <w:rPr>
          <w:rFonts w:ascii="Calibri" w:hAnsi="Calibri"/>
        </w:rPr>
        <w:t>.</w:t>
      </w:r>
      <w:r w:rsidR="00771BF5">
        <w:rPr>
          <w:rFonts w:ascii="Calibri" w:hAnsi="Calibri"/>
        </w:rPr>
        <w:t>”</w:t>
      </w:r>
      <w:r w:rsidRPr="00F67EBA">
        <w:rPr>
          <w:rFonts w:ascii="Calibri" w:hAnsi="Calibri"/>
        </w:rPr>
        <w:t xml:space="preserve"> </w:t>
      </w:r>
      <w:r w:rsidR="00771BF5">
        <w:rPr>
          <w:rFonts w:ascii="Calibri" w:hAnsi="Calibri"/>
        </w:rPr>
        <w:t xml:space="preserve">I’m pretty sure he was a </w:t>
      </w:r>
      <w:proofErr w:type="gramStart"/>
      <w:r w:rsidR="00771BF5">
        <w:rPr>
          <w:rFonts w:ascii="Calibri" w:hAnsi="Calibri"/>
        </w:rPr>
        <w:t>full blown</w:t>
      </w:r>
      <w:proofErr w:type="gramEnd"/>
      <w:r w:rsidR="00771BF5">
        <w:rPr>
          <w:rFonts w:ascii="Calibri" w:hAnsi="Calibri"/>
        </w:rPr>
        <w:t xml:space="preserve"> rocket scientist at 6 years old. </w:t>
      </w:r>
      <w:r w:rsidRPr="00F67EBA">
        <w:rPr>
          <w:rFonts w:ascii="Calibri" w:hAnsi="Calibri"/>
        </w:rPr>
        <w:t xml:space="preserve">At a very early age he was </w:t>
      </w:r>
      <w:r w:rsidR="00771BF5">
        <w:rPr>
          <w:rFonts w:ascii="Calibri" w:hAnsi="Calibri"/>
        </w:rPr>
        <w:t>also mastering the game of</w:t>
      </w:r>
      <w:r w:rsidRPr="00F67EBA">
        <w:rPr>
          <w:rFonts w:ascii="Calibri" w:hAnsi="Calibri"/>
        </w:rPr>
        <w:t xml:space="preserve"> chess. He was reading books about </w:t>
      </w:r>
      <w:r w:rsidR="00771BF5">
        <w:rPr>
          <w:rFonts w:ascii="Calibri" w:hAnsi="Calibri"/>
        </w:rPr>
        <w:t>advanced chess strategies</w:t>
      </w:r>
      <w:r w:rsidRPr="00F67EBA">
        <w:rPr>
          <w:rFonts w:ascii="Calibri" w:hAnsi="Calibri"/>
        </w:rPr>
        <w:t xml:space="preserve"> at age 8. </w:t>
      </w:r>
      <w:r w:rsidR="00771BF5">
        <w:rPr>
          <w:rFonts w:ascii="Calibri" w:hAnsi="Calibri"/>
        </w:rPr>
        <w:t xml:space="preserve">Later </w:t>
      </w:r>
      <w:r w:rsidRPr="00F67EBA">
        <w:rPr>
          <w:rFonts w:ascii="Calibri" w:hAnsi="Calibri"/>
        </w:rPr>
        <w:t xml:space="preserve">he went on and became salutatorian for our 5A high school. Lots of brainwaves going on </w:t>
      </w:r>
      <w:r w:rsidR="00083008">
        <w:rPr>
          <w:rFonts w:ascii="Calibri" w:hAnsi="Calibri"/>
        </w:rPr>
        <w:t>in his head</w:t>
      </w:r>
      <w:r w:rsidRPr="00F67EBA">
        <w:rPr>
          <w:rFonts w:ascii="Calibri" w:hAnsi="Calibri"/>
        </w:rPr>
        <w:t xml:space="preserve"> </w:t>
      </w:r>
    </w:p>
    <w:p w14:paraId="1CAFB66F" w14:textId="77777777" w:rsidR="00F67EBA" w:rsidRPr="00F67EBA" w:rsidRDefault="00F67EBA" w:rsidP="00F67EBA">
      <w:pPr>
        <w:spacing w:line="276" w:lineRule="auto"/>
        <w:rPr>
          <w:rFonts w:ascii="Calibri" w:hAnsi="Calibri"/>
        </w:rPr>
      </w:pPr>
    </w:p>
    <w:p w14:paraId="1BF68DF4" w14:textId="0D71F494" w:rsidR="00F67EBA" w:rsidRPr="00F67EBA" w:rsidRDefault="00771BF5" w:rsidP="00F67EBA">
      <w:pPr>
        <w:spacing w:line="276" w:lineRule="auto"/>
        <w:rPr>
          <w:rFonts w:ascii="Calibri" w:hAnsi="Calibri"/>
        </w:rPr>
      </w:pPr>
      <w:r>
        <w:rPr>
          <w:rFonts w:ascii="Calibri" w:hAnsi="Calibri"/>
        </w:rPr>
        <w:t>One day h</w:t>
      </w:r>
      <w:r w:rsidR="00F67EBA" w:rsidRPr="00F67EBA">
        <w:rPr>
          <w:rFonts w:ascii="Calibri" w:hAnsi="Calibri"/>
        </w:rPr>
        <w:t xml:space="preserve">e said, “Ryan, I want to teach you to play chess.” I was like, “Alright. </w:t>
      </w:r>
      <w:r>
        <w:rPr>
          <w:rFonts w:ascii="Calibri" w:hAnsi="Calibri"/>
        </w:rPr>
        <w:t xml:space="preserve">Teach me </w:t>
      </w:r>
      <w:r w:rsidR="00F67EBA" w:rsidRPr="00F67EBA">
        <w:rPr>
          <w:rFonts w:ascii="Calibri" w:hAnsi="Calibri"/>
        </w:rPr>
        <w:t xml:space="preserve">some chess.” After he had wiped me out like 20 times and he was beating me in four or five moves... That's how you know it's bad. It’s not even a contest. I had lost so much that he said to me one day, “Why don't you want to play chess anymore?” I said, “Because I lose every time. I don't want to play chess with you. That sounds awful. I'm an Uno guy.” Uno is better than chess because it's all about the luck of the draw. If you can match the colors and the numbers you got uno. “I'll play Uno because at least I have some kind of chance to win. Maybe I'll get lucky.” He never wanted to do that. I think that my friend went on to </w:t>
      </w:r>
      <w:proofErr w:type="gramStart"/>
      <w:r w:rsidR="00F67EBA" w:rsidRPr="00F67EBA">
        <w:rPr>
          <w:rFonts w:ascii="Calibri" w:hAnsi="Calibri"/>
        </w:rPr>
        <w:t>actually become</w:t>
      </w:r>
      <w:proofErr w:type="gramEnd"/>
      <w:r w:rsidR="00F67EBA" w:rsidRPr="00F67EBA">
        <w:rPr>
          <w:rFonts w:ascii="Calibri" w:hAnsi="Calibri"/>
        </w:rPr>
        <w:t xml:space="preserve"> a 4-letterman in the chess club when he got into high school.</w:t>
      </w:r>
    </w:p>
    <w:p w14:paraId="5CB08402" w14:textId="77777777" w:rsidR="00F67EBA" w:rsidRPr="00F67EBA" w:rsidRDefault="00F67EBA" w:rsidP="00F67EBA">
      <w:pPr>
        <w:spacing w:line="276" w:lineRule="auto"/>
        <w:rPr>
          <w:rFonts w:ascii="Calibri" w:hAnsi="Calibri"/>
        </w:rPr>
      </w:pPr>
    </w:p>
    <w:p w14:paraId="7AC52DAB" w14:textId="3904ABEA" w:rsidR="00F67EBA" w:rsidRPr="00F67EBA" w:rsidRDefault="00F67EBA" w:rsidP="00F67EBA">
      <w:pPr>
        <w:spacing w:line="276" w:lineRule="auto"/>
        <w:rPr>
          <w:rFonts w:ascii="Calibri" w:hAnsi="Calibri"/>
        </w:rPr>
      </w:pPr>
      <w:r w:rsidRPr="00F67EBA">
        <w:rPr>
          <w:rFonts w:ascii="Calibri" w:hAnsi="Calibri"/>
        </w:rPr>
        <w:t>Sometimes we look at our salvation like I look at</w:t>
      </w:r>
      <w:r w:rsidR="00083008">
        <w:rPr>
          <w:rFonts w:ascii="Calibri" w:hAnsi="Calibri"/>
        </w:rPr>
        <w:t xml:space="preserve"> </w:t>
      </w:r>
      <w:r w:rsidRPr="00F67EBA">
        <w:rPr>
          <w:rFonts w:ascii="Calibri" w:hAnsi="Calibri"/>
        </w:rPr>
        <w:t xml:space="preserve">playing chess. Why do I want to play if I know I'm going to lose? </w:t>
      </w:r>
      <w:r w:rsidR="00083008">
        <w:rPr>
          <w:rFonts w:ascii="Calibri" w:hAnsi="Calibri"/>
        </w:rPr>
        <w:t xml:space="preserve">Some people feel like they </w:t>
      </w:r>
      <w:proofErr w:type="spellStart"/>
      <w:r w:rsidR="00083008">
        <w:rPr>
          <w:rFonts w:ascii="Calibri" w:hAnsi="Calibri"/>
        </w:rPr>
        <w:t>wound’t</w:t>
      </w:r>
      <w:proofErr w:type="spellEnd"/>
      <w:r w:rsidR="00083008">
        <w:rPr>
          <w:rFonts w:ascii="Calibri" w:hAnsi="Calibri"/>
        </w:rPr>
        <w:t xml:space="preserve"> know the moves to make </w:t>
      </w:r>
      <w:proofErr w:type="gramStart"/>
      <w:r w:rsidR="00083008">
        <w:rPr>
          <w:rFonts w:ascii="Calibri" w:hAnsi="Calibri"/>
        </w:rPr>
        <w:t>in order to</w:t>
      </w:r>
      <w:proofErr w:type="gramEnd"/>
      <w:r w:rsidR="00083008">
        <w:rPr>
          <w:rFonts w:ascii="Calibri" w:hAnsi="Calibri"/>
        </w:rPr>
        <w:t xml:space="preserve"> win salvation. </w:t>
      </w:r>
      <w:r w:rsidRPr="00F67EBA">
        <w:rPr>
          <w:rFonts w:ascii="Calibri" w:hAnsi="Calibri"/>
        </w:rPr>
        <w:t xml:space="preserve">Maybe you've looked at being a Christian before and you're like, “This is too hard. I can't do it. Why do I want to try? If I'm going to get wiped out, if I can't measure up, if I can't meet the quota and the standard, why would I even want to play in the first place?” When we have those thoughts, we need to be reminded that Jesus is the Good Shepherd. He is the one who gives us life eternal. It's not about winning the match. It's not about earning the tickets. It's about a gift that God has given us. </w:t>
      </w:r>
      <w:r w:rsidR="00E544E1">
        <w:rPr>
          <w:rFonts w:ascii="Calibri" w:hAnsi="Calibri"/>
        </w:rPr>
        <w:t>Salvation is not like playing Uno. It’s not based on luck.</w:t>
      </w:r>
      <w:r w:rsidR="002A3493">
        <w:rPr>
          <w:rFonts w:ascii="Calibri" w:hAnsi="Calibri"/>
        </w:rPr>
        <w:t xml:space="preserve"> It’s not about making all the right moves, but the grace and love of Jesus.</w:t>
      </w:r>
    </w:p>
    <w:p w14:paraId="7975FD5E" w14:textId="77777777" w:rsidR="00F67EBA" w:rsidRPr="00F67EBA" w:rsidRDefault="00F67EBA" w:rsidP="00F67EBA">
      <w:pPr>
        <w:spacing w:line="276" w:lineRule="auto"/>
        <w:rPr>
          <w:rFonts w:ascii="Calibri" w:hAnsi="Calibri"/>
        </w:rPr>
      </w:pPr>
    </w:p>
    <w:p w14:paraId="3E85EFEA" w14:textId="29145820" w:rsidR="00F67EBA" w:rsidRPr="00F67EBA" w:rsidRDefault="00F67EBA" w:rsidP="00F67EBA">
      <w:pPr>
        <w:spacing w:line="276" w:lineRule="auto"/>
        <w:rPr>
          <w:rFonts w:ascii="Calibri" w:hAnsi="Calibri"/>
        </w:rPr>
      </w:pPr>
      <w:r w:rsidRPr="00F67EBA">
        <w:rPr>
          <w:rFonts w:ascii="Calibri" w:hAnsi="Calibri"/>
        </w:rPr>
        <w:t xml:space="preserve">Here's the best definition of salvation. Salvation is not me hanging on to God, salvation is God hanging on to me. The reason that Jesus says, “No one can snatch them out of my hand,” is because we are sustained by the Good Shepherd. If you have salvation it’s because the Good Shepherd is hanging on to you. I don't know about you. I </w:t>
      </w:r>
      <w:r w:rsidR="00E544E1">
        <w:rPr>
          <w:rFonts w:ascii="Calibri" w:hAnsi="Calibri"/>
        </w:rPr>
        <w:t xml:space="preserve">have </w:t>
      </w:r>
      <w:r w:rsidRPr="00F67EBA">
        <w:rPr>
          <w:rFonts w:ascii="Calibri" w:hAnsi="Calibri"/>
        </w:rPr>
        <w:t xml:space="preserve">some good days and some bad days. There's some days that I may be hanging on in faith. There may be some other days where my grip is loosened a bit. I am so glad that my salvation is not sustained by my own </w:t>
      </w:r>
      <w:r w:rsidRPr="00F67EBA">
        <w:rPr>
          <w:rFonts w:ascii="Calibri" w:hAnsi="Calibri"/>
        </w:rPr>
        <w:lastRenderedPageBreak/>
        <w:t xml:space="preserve">merits, but instead is fortified and fulfilled by the power and the presence of the Good Shepherd. He lays down His life for us. This is a distinguishing aspect of the Christian faith. </w:t>
      </w:r>
    </w:p>
    <w:p w14:paraId="3351CC16" w14:textId="77777777" w:rsidR="00F67EBA" w:rsidRPr="00F67EBA" w:rsidRDefault="00F67EBA" w:rsidP="00F67EBA">
      <w:pPr>
        <w:spacing w:line="276" w:lineRule="auto"/>
        <w:rPr>
          <w:rFonts w:ascii="Calibri" w:hAnsi="Calibri"/>
        </w:rPr>
      </w:pPr>
    </w:p>
    <w:p w14:paraId="640F26EE" w14:textId="77777777" w:rsidR="00F67EBA" w:rsidRPr="00F67EBA" w:rsidRDefault="00F67EBA" w:rsidP="00F67EBA">
      <w:pPr>
        <w:spacing w:line="276" w:lineRule="auto"/>
        <w:rPr>
          <w:rFonts w:ascii="Calibri" w:hAnsi="Calibri"/>
        </w:rPr>
      </w:pPr>
      <w:r w:rsidRPr="00F67EBA">
        <w:rPr>
          <w:rFonts w:ascii="Calibri" w:hAnsi="Calibri"/>
        </w:rPr>
        <w:t xml:space="preserve">In Buddhism, you reach Nirvana by following the nine-fold path. In Islam it's following the five pillars of Islam. In Judaism, it's keeping the law. In Mormonism, you get to different levels of heaven based on your achievements and how good of a Mormon you are. The Christian gospel is the exact opposite of all of those. The Christian gospel is not what you can do for God, it's what God has done for you. That's why He's the Good Shepherd. </w:t>
      </w:r>
    </w:p>
    <w:p w14:paraId="3455687B" w14:textId="77777777" w:rsidR="00F67EBA" w:rsidRPr="00F67EBA" w:rsidRDefault="00F67EBA" w:rsidP="00F67EBA">
      <w:pPr>
        <w:spacing w:line="276" w:lineRule="auto"/>
        <w:rPr>
          <w:rFonts w:ascii="Calibri" w:hAnsi="Calibri"/>
        </w:rPr>
      </w:pPr>
    </w:p>
    <w:p w14:paraId="4B95FF5D" w14:textId="77777777" w:rsidR="00F67EBA" w:rsidRPr="00F67EBA" w:rsidRDefault="00F67EBA" w:rsidP="00F67EBA">
      <w:pPr>
        <w:spacing w:line="276" w:lineRule="auto"/>
        <w:rPr>
          <w:rFonts w:ascii="Calibri" w:hAnsi="Calibri"/>
        </w:rPr>
      </w:pPr>
      <w:r w:rsidRPr="00F67EBA">
        <w:rPr>
          <w:rFonts w:ascii="Calibri" w:hAnsi="Calibri"/>
        </w:rPr>
        <w:t>He says, “I give to them eternal life.” It's a gift from God. Have you received that gift? This morning I want to give you an opportunity to receive the greatest gift of all.</w:t>
      </w:r>
    </w:p>
    <w:p w14:paraId="45D7BB1F" w14:textId="5695CD21" w:rsidR="00F67EBA" w:rsidRPr="00F67EBA" w:rsidRDefault="00E544E1" w:rsidP="00F67EBA">
      <w:pPr>
        <w:spacing w:line="276" w:lineRule="auto"/>
        <w:rPr>
          <w:rFonts w:ascii="Calibri" w:hAnsi="Calibri"/>
        </w:rPr>
      </w:pPr>
      <w:r>
        <w:rPr>
          <w:rFonts w:ascii="Calibri" w:hAnsi="Calibri"/>
        </w:rPr>
        <w:br/>
        <w:t>Another reason</w:t>
      </w:r>
      <w:r w:rsidR="00F67EBA" w:rsidRPr="00F67EBA">
        <w:rPr>
          <w:rFonts w:ascii="Calibri" w:hAnsi="Calibri"/>
        </w:rPr>
        <w:t xml:space="preserve"> I’m hooked on the Good Shepherd</w:t>
      </w:r>
      <w:r>
        <w:rPr>
          <w:rFonts w:ascii="Calibri" w:hAnsi="Calibri"/>
        </w:rPr>
        <w:t xml:space="preserve"> is because he guards us.</w:t>
      </w:r>
    </w:p>
    <w:p w14:paraId="00327FCA" w14:textId="77777777" w:rsidR="00F67EBA" w:rsidRPr="00F67EBA" w:rsidRDefault="00F67EBA" w:rsidP="00F67EBA">
      <w:pPr>
        <w:spacing w:line="276" w:lineRule="auto"/>
        <w:rPr>
          <w:rFonts w:ascii="Calibri" w:hAnsi="Calibri"/>
        </w:rPr>
      </w:pPr>
    </w:p>
    <w:p w14:paraId="2C5D0E99" w14:textId="3D789840" w:rsidR="00F67EBA" w:rsidRPr="00F67EBA" w:rsidRDefault="00F67EBA" w:rsidP="00F67EBA">
      <w:pPr>
        <w:spacing w:line="276" w:lineRule="auto"/>
        <w:rPr>
          <w:rFonts w:ascii="Calibri" w:hAnsi="Calibri"/>
          <w:b/>
          <w:bCs/>
        </w:rPr>
      </w:pPr>
      <w:r w:rsidRPr="00F67EBA">
        <w:rPr>
          <w:rFonts w:ascii="Calibri" w:hAnsi="Calibri"/>
          <w:b/>
          <w:bCs/>
        </w:rPr>
        <w:t>5. The Shepherd Guards You</w:t>
      </w:r>
      <w:r w:rsidR="00083008">
        <w:rPr>
          <w:rFonts w:ascii="Calibri" w:hAnsi="Calibri"/>
          <w:b/>
          <w:bCs/>
        </w:rPr>
        <w:t>.</w:t>
      </w:r>
    </w:p>
    <w:p w14:paraId="0905CF7D" w14:textId="77777777" w:rsidR="00F67EBA" w:rsidRPr="00F67EBA" w:rsidRDefault="00F67EBA" w:rsidP="00F67EBA">
      <w:pPr>
        <w:spacing w:line="276" w:lineRule="auto"/>
        <w:rPr>
          <w:rFonts w:ascii="Calibri" w:hAnsi="Calibri"/>
        </w:rPr>
      </w:pPr>
    </w:p>
    <w:p w14:paraId="3EF5B059" w14:textId="77777777" w:rsidR="00F67EBA" w:rsidRPr="00F67EBA" w:rsidRDefault="00F67EBA" w:rsidP="00F67EBA">
      <w:pPr>
        <w:spacing w:line="276" w:lineRule="auto"/>
        <w:rPr>
          <w:rFonts w:ascii="Calibri" w:hAnsi="Calibri"/>
        </w:rPr>
      </w:pPr>
      <w:r w:rsidRPr="00F67EBA">
        <w:rPr>
          <w:rFonts w:ascii="Calibri" w:hAnsi="Calibri"/>
        </w:rPr>
        <w:t>“I give them eternal life, and they will never perish. No one will snatch them out of my hand. My Father, who has given them to me, is greater than all. No one is able to snatch them out of the Father’s hand” (John 10:28-29).</w:t>
      </w:r>
    </w:p>
    <w:p w14:paraId="727B1A2D" w14:textId="77777777" w:rsidR="00F67EBA" w:rsidRPr="00F67EBA" w:rsidRDefault="00F67EBA" w:rsidP="00F67EBA">
      <w:pPr>
        <w:spacing w:line="276" w:lineRule="auto"/>
        <w:rPr>
          <w:rFonts w:ascii="Calibri" w:hAnsi="Calibri"/>
        </w:rPr>
      </w:pPr>
    </w:p>
    <w:p w14:paraId="77A81400" w14:textId="77777777" w:rsidR="00F67EBA" w:rsidRPr="00F67EBA" w:rsidRDefault="00F67EBA" w:rsidP="00F67EBA">
      <w:pPr>
        <w:spacing w:line="276" w:lineRule="auto"/>
        <w:rPr>
          <w:rFonts w:ascii="Calibri" w:hAnsi="Calibri"/>
        </w:rPr>
      </w:pPr>
      <w:r w:rsidRPr="00F67EBA">
        <w:rPr>
          <w:rFonts w:ascii="Calibri" w:hAnsi="Calibri"/>
        </w:rPr>
        <w:t xml:space="preserve">Salvation is that beautiful gift from God and it's guarded and protected by the Father. </w:t>
      </w:r>
    </w:p>
    <w:p w14:paraId="06143452" w14:textId="77777777" w:rsidR="00F67EBA" w:rsidRPr="00F67EBA" w:rsidRDefault="00F67EBA" w:rsidP="00F67EBA">
      <w:pPr>
        <w:spacing w:line="276" w:lineRule="auto"/>
        <w:rPr>
          <w:rFonts w:ascii="Calibri" w:hAnsi="Calibri"/>
        </w:rPr>
      </w:pPr>
    </w:p>
    <w:p w14:paraId="5027EC0E" w14:textId="3EBC02D1" w:rsidR="00F67EBA" w:rsidRPr="00F67EBA" w:rsidRDefault="00F67EBA" w:rsidP="00F67EBA">
      <w:pPr>
        <w:spacing w:line="276" w:lineRule="auto"/>
        <w:rPr>
          <w:rFonts w:ascii="Calibri" w:hAnsi="Calibri"/>
        </w:rPr>
      </w:pPr>
      <w:r w:rsidRPr="00F67EBA">
        <w:rPr>
          <w:rFonts w:ascii="Calibri" w:hAnsi="Calibri"/>
        </w:rPr>
        <w:t xml:space="preserve">There's a lifetime warranty on your salvation. Do you know that? It doesn’t wear out. </w:t>
      </w:r>
      <w:r w:rsidR="00E544E1">
        <w:rPr>
          <w:rFonts w:ascii="Calibri" w:hAnsi="Calibri"/>
        </w:rPr>
        <w:t>There is a</w:t>
      </w:r>
      <w:r w:rsidRPr="00F67EBA">
        <w:rPr>
          <w:rFonts w:ascii="Calibri" w:hAnsi="Calibri"/>
        </w:rPr>
        <w:t xml:space="preserve"> lifetime warranty. There may be some people that thought they had salvation and they really didn't. I believe that. But if you really met the Good Shepherd, you</w:t>
      </w:r>
      <w:r w:rsidR="00E544E1">
        <w:rPr>
          <w:rFonts w:ascii="Calibri" w:hAnsi="Calibri"/>
        </w:rPr>
        <w:t>r</w:t>
      </w:r>
      <w:r w:rsidRPr="00F67EBA">
        <w:rPr>
          <w:rFonts w:ascii="Calibri" w:hAnsi="Calibri"/>
        </w:rPr>
        <w:t xml:space="preserve"> warranty</w:t>
      </w:r>
      <w:r w:rsidR="00E544E1">
        <w:rPr>
          <w:rFonts w:ascii="Calibri" w:hAnsi="Calibri"/>
        </w:rPr>
        <w:t xml:space="preserve"> doesn’t expire</w:t>
      </w:r>
      <w:r w:rsidRPr="00F67EBA">
        <w:rPr>
          <w:rFonts w:ascii="Calibri" w:hAnsi="Calibri"/>
        </w:rPr>
        <w:t>. It never gets old.</w:t>
      </w:r>
    </w:p>
    <w:p w14:paraId="2697ACC1" w14:textId="77777777" w:rsidR="00F67EBA" w:rsidRPr="00F67EBA" w:rsidRDefault="00F67EBA" w:rsidP="00F67EBA">
      <w:pPr>
        <w:spacing w:line="276" w:lineRule="auto"/>
        <w:rPr>
          <w:rFonts w:ascii="Calibri" w:hAnsi="Calibri"/>
        </w:rPr>
      </w:pPr>
    </w:p>
    <w:p w14:paraId="23CB2F86" w14:textId="4F4F5067" w:rsidR="00F67EBA" w:rsidRPr="00F67EBA" w:rsidRDefault="00F67EBA" w:rsidP="00F67EBA">
      <w:pPr>
        <w:spacing w:line="276" w:lineRule="auto"/>
        <w:rPr>
          <w:rFonts w:ascii="Calibri" w:hAnsi="Calibri"/>
        </w:rPr>
      </w:pPr>
      <w:r w:rsidRPr="00F67EBA">
        <w:rPr>
          <w:rFonts w:ascii="Calibri" w:hAnsi="Calibri"/>
        </w:rPr>
        <w:t xml:space="preserve">It's not only given to us by God, but is sustained by God. Two times in a row here in </w:t>
      </w:r>
      <w:r w:rsidR="00E544E1">
        <w:rPr>
          <w:rFonts w:ascii="Calibri" w:hAnsi="Calibri"/>
        </w:rPr>
        <w:t>John 10:</w:t>
      </w:r>
      <w:r w:rsidRPr="00F67EBA">
        <w:rPr>
          <w:rFonts w:ascii="Calibri" w:hAnsi="Calibri"/>
        </w:rPr>
        <w:t>28</w:t>
      </w:r>
      <w:r w:rsidR="00E544E1">
        <w:rPr>
          <w:rFonts w:ascii="Calibri" w:hAnsi="Calibri"/>
        </w:rPr>
        <w:t>-</w:t>
      </w:r>
      <w:r w:rsidRPr="00F67EBA">
        <w:rPr>
          <w:rFonts w:ascii="Calibri" w:hAnsi="Calibri"/>
        </w:rPr>
        <w:t xml:space="preserve">29, Jesus says the same thing – “No one can snatch them out of my hands.” We ought to take note if Jesus says something once. But if Jesus repeats it, we ought to really study what He's saying. </w:t>
      </w:r>
    </w:p>
    <w:p w14:paraId="44EADF20" w14:textId="77777777" w:rsidR="00F67EBA" w:rsidRPr="00F67EBA" w:rsidRDefault="00F67EBA" w:rsidP="00F67EBA">
      <w:pPr>
        <w:spacing w:line="276" w:lineRule="auto"/>
        <w:rPr>
          <w:rFonts w:ascii="Calibri" w:hAnsi="Calibri"/>
        </w:rPr>
      </w:pPr>
    </w:p>
    <w:p w14:paraId="017EB85A" w14:textId="77777777" w:rsidR="00F67EBA" w:rsidRPr="00F67EBA" w:rsidRDefault="00F67EBA" w:rsidP="00F67EBA">
      <w:pPr>
        <w:spacing w:line="276" w:lineRule="auto"/>
        <w:rPr>
          <w:rFonts w:ascii="Calibri" w:hAnsi="Calibri"/>
        </w:rPr>
      </w:pPr>
      <w:r w:rsidRPr="00F67EBA">
        <w:rPr>
          <w:rFonts w:ascii="Calibri" w:hAnsi="Calibri"/>
        </w:rPr>
        <w:t>The devil cannot snatch us out of God's hand. Someone else cannot snatch us out of God's hand. We can't even snatch ourselves out of God's hand. It's forever. That's why He's such a wonderful Shepherd.</w:t>
      </w:r>
    </w:p>
    <w:p w14:paraId="7573137B" w14:textId="77777777" w:rsidR="00F67EBA" w:rsidRPr="00F67EBA" w:rsidRDefault="00F67EBA" w:rsidP="00F67EBA">
      <w:pPr>
        <w:spacing w:line="276" w:lineRule="auto"/>
        <w:rPr>
          <w:rFonts w:ascii="Calibri" w:hAnsi="Calibri"/>
        </w:rPr>
      </w:pPr>
    </w:p>
    <w:p w14:paraId="5ABF5E21" w14:textId="77777777" w:rsidR="00F67EBA" w:rsidRPr="00F67EBA" w:rsidRDefault="00F67EBA" w:rsidP="00F67EBA">
      <w:pPr>
        <w:spacing w:line="276" w:lineRule="auto"/>
        <w:rPr>
          <w:rFonts w:ascii="Calibri" w:hAnsi="Calibri"/>
        </w:rPr>
      </w:pPr>
      <w:r w:rsidRPr="00F67EBA">
        <w:rPr>
          <w:rFonts w:ascii="Calibri" w:hAnsi="Calibri"/>
        </w:rPr>
        <w:lastRenderedPageBreak/>
        <w:t>“A thief comes only to steal and kill and destroy. I have come so that they may have life and have it in abundance” (John 10:10).</w:t>
      </w:r>
    </w:p>
    <w:p w14:paraId="7A8AF485" w14:textId="77777777" w:rsidR="00F67EBA" w:rsidRPr="00F67EBA" w:rsidRDefault="00F67EBA" w:rsidP="00F67EBA">
      <w:pPr>
        <w:spacing w:line="276" w:lineRule="auto"/>
        <w:rPr>
          <w:rFonts w:ascii="Calibri" w:hAnsi="Calibri"/>
        </w:rPr>
      </w:pPr>
    </w:p>
    <w:p w14:paraId="3FD39F08" w14:textId="35124B3C" w:rsidR="00F67EBA" w:rsidRPr="00F67EBA" w:rsidRDefault="00F67EBA" w:rsidP="00F67EBA">
      <w:pPr>
        <w:spacing w:line="276" w:lineRule="auto"/>
        <w:rPr>
          <w:rFonts w:ascii="Calibri" w:hAnsi="Calibri"/>
        </w:rPr>
      </w:pPr>
      <w:r w:rsidRPr="00F67EBA">
        <w:rPr>
          <w:rFonts w:ascii="Calibri" w:hAnsi="Calibri"/>
        </w:rPr>
        <w:t>If this gospel message gets in your spirit and gets in your heart, it will change the way that you look at everything in your life. Because you realize that you have an intimacy and a connectivity with God</w:t>
      </w:r>
      <w:r w:rsidR="00E544E1">
        <w:rPr>
          <w:rFonts w:ascii="Calibri" w:hAnsi="Calibri"/>
        </w:rPr>
        <w:t xml:space="preserve"> </w:t>
      </w:r>
      <w:r w:rsidRPr="00F67EBA">
        <w:rPr>
          <w:rFonts w:ascii="Calibri" w:hAnsi="Calibri"/>
        </w:rPr>
        <w:t>through His Son, Jesus, not</w:t>
      </w:r>
      <w:r w:rsidR="00E544E1">
        <w:rPr>
          <w:rFonts w:ascii="Calibri" w:hAnsi="Calibri"/>
        </w:rPr>
        <w:t xml:space="preserve"> </w:t>
      </w:r>
      <w:r w:rsidRPr="00F67EBA">
        <w:rPr>
          <w:rFonts w:ascii="Calibri" w:hAnsi="Calibri"/>
        </w:rPr>
        <w:t xml:space="preserve">merits or achievements. </w:t>
      </w:r>
    </w:p>
    <w:p w14:paraId="3488D48B" w14:textId="77777777" w:rsidR="00F67EBA" w:rsidRPr="00F67EBA" w:rsidRDefault="00F67EBA" w:rsidP="00F67EBA">
      <w:pPr>
        <w:spacing w:line="276" w:lineRule="auto"/>
        <w:rPr>
          <w:rFonts w:ascii="Calibri" w:hAnsi="Calibri"/>
        </w:rPr>
      </w:pPr>
    </w:p>
    <w:p w14:paraId="004E9BC9" w14:textId="77777777" w:rsidR="00F67EBA" w:rsidRPr="00F67EBA" w:rsidRDefault="00F67EBA" w:rsidP="00F67EBA">
      <w:pPr>
        <w:spacing w:line="276" w:lineRule="auto"/>
        <w:rPr>
          <w:rFonts w:ascii="Calibri" w:hAnsi="Calibri"/>
        </w:rPr>
      </w:pPr>
      <w:r w:rsidRPr="00F67EBA">
        <w:rPr>
          <w:rFonts w:ascii="Calibri" w:hAnsi="Calibri"/>
        </w:rPr>
        <w:t>Sometimes people say, “If you really receive salvation by the grace of God and it's a gift, then what incentive would people have to do good?” I had a Mormon guy ask me that question not too long ago. I said, “We have every incentive.” You know what the incentive is for a Christian? Gratitude. It's called grace. It’s called thank you. It's called the gospel. The greatest motivator is not burden and obligation. The greatest motivator in your spiritual life is to have your heart touched by Jesus and to live in gratitude to Him for all that He's done in your life. That's what motivates people. It's not a laundry list of all the things they have to do to receive God's approval. That actually makes people depressed. That makes people feel distanced from God. That actually pushes people away. The greatest message that we have is that the Good Shepherd wants to know us and He wants to have that relationship with us. We've got one life to live.</w:t>
      </w:r>
    </w:p>
    <w:p w14:paraId="62BB25D7" w14:textId="77777777" w:rsidR="00F67EBA" w:rsidRPr="00F67EBA" w:rsidRDefault="00F67EBA" w:rsidP="00F67EBA">
      <w:pPr>
        <w:spacing w:line="276" w:lineRule="auto"/>
        <w:rPr>
          <w:rFonts w:ascii="Calibri" w:hAnsi="Calibri"/>
        </w:rPr>
      </w:pPr>
    </w:p>
    <w:p w14:paraId="40A78F4F" w14:textId="77777777" w:rsidR="00F67EBA" w:rsidRPr="00F67EBA" w:rsidRDefault="00F67EBA" w:rsidP="00F67EBA">
      <w:pPr>
        <w:spacing w:line="276" w:lineRule="auto"/>
        <w:rPr>
          <w:rFonts w:ascii="Calibri" w:hAnsi="Calibri"/>
        </w:rPr>
      </w:pPr>
      <w:r w:rsidRPr="00F67EBA">
        <w:rPr>
          <w:rFonts w:ascii="Calibri" w:hAnsi="Calibri"/>
        </w:rPr>
        <w:t xml:space="preserve">“It's appointed unto man once to die, and then the judgment” (Hebrews 9:27). </w:t>
      </w:r>
    </w:p>
    <w:p w14:paraId="7731A8A1" w14:textId="77777777" w:rsidR="00F67EBA" w:rsidRPr="00F67EBA" w:rsidRDefault="00F67EBA" w:rsidP="00F67EBA">
      <w:pPr>
        <w:spacing w:line="276" w:lineRule="auto"/>
        <w:rPr>
          <w:rFonts w:ascii="Calibri" w:hAnsi="Calibri"/>
        </w:rPr>
      </w:pPr>
    </w:p>
    <w:p w14:paraId="471F2E03" w14:textId="77777777" w:rsidR="00F67EBA" w:rsidRPr="00F67EBA" w:rsidRDefault="00F67EBA" w:rsidP="00F67EBA">
      <w:pPr>
        <w:spacing w:line="276" w:lineRule="auto"/>
        <w:rPr>
          <w:rFonts w:ascii="Calibri" w:hAnsi="Calibri"/>
        </w:rPr>
      </w:pPr>
      <w:r w:rsidRPr="00F67EBA">
        <w:rPr>
          <w:rFonts w:ascii="Calibri" w:hAnsi="Calibri"/>
        </w:rPr>
        <w:t xml:space="preserve">We get one life. We have to decide what are we going to do with Jesus Christ. He's offered us this great relationship and gift. </w:t>
      </w:r>
    </w:p>
    <w:p w14:paraId="1234F6F2" w14:textId="77777777" w:rsidR="00F67EBA" w:rsidRPr="00F67EBA" w:rsidRDefault="00F67EBA" w:rsidP="00F67EBA">
      <w:pPr>
        <w:spacing w:line="276" w:lineRule="auto"/>
        <w:rPr>
          <w:rFonts w:ascii="Calibri" w:hAnsi="Calibri"/>
        </w:rPr>
      </w:pPr>
    </w:p>
    <w:p w14:paraId="14F24AD4" w14:textId="77777777" w:rsidR="00F67EBA" w:rsidRPr="00F67EBA" w:rsidRDefault="00F67EBA" w:rsidP="00F67EBA">
      <w:pPr>
        <w:spacing w:line="276" w:lineRule="auto"/>
        <w:rPr>
          <w:rFonts w:ascii="Calibri" w:hAnsi="Calibri"/>
        </w:rPr>
      </w:pPr>
      <w:r w:rsidRPr="00F67EBA">
        <w:rPr>
          <w:rFonts w:ascii="Calibri" w:hAnsi="Calibri"/>
        </w:rPr>
        <w:t xml:space="preserve">A number of years ago, I was hosting a Super Bowl party at our church. We had a new church started in another state. This was a long time ago. We wanted to watch the game and have a cookout. Somebody suggested that we rent a 200-inch television for the party. This is back in the old days. I know all the TVs are flat screen and it's all different now. They’re all super lightweight and all that. Well, this is old school. This is like take-up-a-wall-in-your-house kind of TV. My friend said, “You can go to this rent-to-own place, and they'll do it for $30.” I got a buddy and we went over there in a truck. I talked to the sales guy, “I just need it for a weekend. I don't need it for a month. I don't need it for four years. We’re just having a party.” He said, “Okay, fine. You got to fill out the paperwork.” </w:t>
      </w:r>
    </w:p>
    <w:p w14:paraId="2E2D613C" w14:textId="77777777" w:rsidR="00F67EBA" w:rsidRPr="00F67EBA" w:rsidRDefault="00F67EBA" w:rsidP="00F67EBA">
      <w:pPr>
        <w:spacing w:line="276" w:lineRule="auto"/>
        <w:rPr>
          <w:rFonts w:ascii="Calibri" w:hAnsi="Calibri"/>
        </w:rPr>
      </w:pPr>
    </w:p>
    <w:p w14:paraId="1DF819CF" w14:textId="77777777" w:rsidR="00F67EBA" w:rsidRPr="00F67EBA" w:rsidRDefault="00F67EBA" w:rsidP="00F67EBA">
      <w:pPr>
        <w:spacing w:line="276" w:lineRule="auto"/>
        <w:rPr>
          <w:rFonts w:ascii="Calibri" w:hAnsi="Calibri"/>
        </w:rPr>
      </w:pPr>
      <w:r w:rsidRPr="00F67EBA">
        <w:rPr>
          <w:rFonts w:ascii="Calibri" w:hAnsi="Calibri"/>
        </w:rPr>
        <w:t xml:space="preserve">This was a 25-page application. I started off pretty well – name, address, phone number, things like that. Well, then it asked for a list of all of my credit cards. It asked for a list of all of my debts. It asked for a list of all of my friends, family members, and associates. It asked for the last </w:t>
      </w:r>
      <w:r w:rsidRPr="00F67EBA">
        <w:rPr>
          <w:rFonts w:ascii="Calibri" w:hAnsi="Calibri"/>
        </w:rPr>
        <w:lastRenderedPageBreak/>
        <w:t xml:space="preserve">five addresses that I had lived in. I was 30 years old. I was trying to remember my college dorm room’s address. I looked at the guy and I said, “I'm a pastor, I'm not trying to rip you off. I need the TV. I'll pay you the money, but I'm not filling out your form. I'm tired of this. I'm not going to tell you where all my relatives live. I'm not going to give you all my credit card information and all that.” The guy said, “Okay, fair enough.” We made the deal and we took the TV. </w:t>
      </w:r>
    </w:p>
    <w:p w14:paraId="5202D9F6" w14:textId="77777777" w:rsidR="00F67EBA" w:rsidRPr="00F67EBA" w:rsidRDefault="00F67EBA" w:rsidP="00F67EBA">
      <w:pPr>
        <w:spacing w:line="276" w:lineRule="auto"/>
        <w:rPr>
          <w:rFonts w:ascii="Calibri" w:hAnsi="Calibri"/>
        </w:rPr>
      </w:pPr>
    </w:p>
    <w:p w14:paraId="5270A24F" w14:textId="7A194D21" w:rsidR="00F67EBA" w:rsidRPr="00F67EBA" w:rsidRDefault="00F35A83" w:rsidP="00F67EBA">
      <w:pPr>
        <w:spacing w:line="276" w:lineRule="auto"/>
        <w:rPr>
          <w:rFonts w:ascii="Calibri" w:hAnsi="Calibri"/>
        </w:rPr>
      </w:pPr>
      <w:r>
        <w:rPr>
          <w:rFonts w:ascii="Calibri" w:hAnsi="Calibri"/>
        </w:rPr>
        <w:t xml:space="preserve">After, </w:t>
      </w:r>
      <w:r w:rsidR="00F67EBA" w:rsidRPr="00F67EBA">
        <w:rPr>
          <w:rFonts w:ascii="Calibri" w:hAnsi="Calibri"/>
        </w:rPr>
        <w:t>I thought</w:t>
      </w:r>
      <w:r>
        <w:rPr>
          <w:rFonts w:ascii="Calibri" w:hAnsi="Calibri"/>
        </w:rPr>
        <w:t>,</w:t>
      </w:r>
      <w:r w:rsidR="00F67EBA" w:rsidRPr="00F67EBA">
        <w:rPr>
          <w:rFonts w:ascii="Calibri" w:hAnsi="Calibri"/>
        </w:rPr>
        <w:t xml:space="preserve"> “That was </w:t>
      </w:r>
      <w:proofErr w:type="gramStart"/>
      <w:r w:rsidR="00F67EBA" w:rsidRPr="00F67EBA">
        <w:rPr>
          <w:rFonts w:ascii="Calibri" w:hAnsi="Calibri"/>
        </w:rPr>
        <w:t>really weird</w:t>
      </w:r>
      <w:proofErr w:type="gramEnd"/>
      <w:r w:rsidR="00F67EBA" w:rsidRPr="00F67EBA">
        <w:rPr>
          <w:rFonts w:ascii="Calibri" w:hAnsi="Calibri"/>
        </w:rPr>
        <w:t xml:space="preserve">. Why would they want to know where my friends live? Why would they want to have all of my credit card numbers on file? Why would they want to know my last five addresses?” It occurred to me they were going send the repo man. They were going to come repossess the TV if we didn't bring it back. I thought, “Great. There’s going to be some guy lurking in the shadows around my house ready to break my pinky if I don't get the TV back.” I was kind of scared. I was never so glad to return </w:t>
      </w:r>
      <w:r>
        <w:rPr>
          <w:rFonts w:ascii="Calibri" w:hAnsi="Calibri"/>
        </w:rPr>
        <w:t xml:space="preserve">something </w:t>
      </w:r>
      <w:r w:rsidR="00F67EBA" w:rsidRPr="00F67EBA">
        <w:rPr>
          <w:rFonts w:ascii="Calibri" w:hAnsi="Calibri"/>
        </w:rPr>
        <w:t xml:space="preserve">in my life. These guys are going to come hunt you down if you don't turn it in. If you don't do what you said you're going to do, they're going to come after you. </w:t>
      </w:r>
    </w:p>
    <w:p w14:paraId="460F98C6" w14:textId="77777777" w:rsidR="00F67EBA" w:rsidRPr="00F67EBA" w:rsidRDefault="00F67EBA" w:rsidP="00F67EBA">
      <w:pPr>
        <w:spacing w:line="276" w:lineRule="auto"/>
        <w:rPr>
          <w:rFonts w:ascii="Calibri" w:hAnsi="Calibri"/>
        </w:rPr>
      </w:pPr>
    </w:p>
    <w:p w14:paraId="5F64C93B" w14:textId="77777777" w:rsidR="00F67EBA" w:rsidRPr="00F67EBA" w:rsidRDefault="00F67EBA" w:rsidP="00F67EBA">
      <w:pPr>
        <w:spacing w:line="276" w:lineRule="auto"/>
        <w:rPr>
          <w:rFonts w:ascii="Calibri" w:hAnsi="Calibri"/>
        </w:rPr>
      </w:pPr>
      <w:r w:rsidRPr="00F67EBA">
        <w:rPr>
          <w:rFonts w:ascii="Calibri" w:hAnsi="Calibri"/>
        </w:rPr>
        <w:t xml:space="preserve">I wonder how many times that we think about salvation like the repo man. “If I don't live up to the standard, God is going to come and take it back. He's going to rip it out of my hands. He knows where I live. He knows where my friends are. He's coming for it.” Nothing could be further from the truth. Nothing could be more alien to the teachings of Jesus than that. He's the Good Shepherd. He gives us eternal life. He stands with us when we're struggling. He wants to know us and He wants us to know Him. That's why I'm so hooked on the Good Shepherd. </w:t>
      </w:r>
    </w:p>
    <w:p w14:paraId="3888CC74" w14:textId="77777777" w:rsidR="00F67EBA" w:rsidRPr="00F67EBA" w:rsidRDefault="00F67EBA" w:rsidP="00F67EBA">
      <w:pPr>
        <w:spacing w:line="276" w:lineRule="auto"/>
        <w:rPr>
          <w:rFonts w:ascii="Calibri" w:hAnsi="Calibri"/>
        </w:rPr>
      </w:pPr>
    </w:p>
    <w:p w14:paraId="0561C77A" w14:textId="09B8464A" w:rsidR="00F67EBA" w:rsidRPr="00F67EBA" w:rsidRDefault="00F67EBA" w:rsidP="00F67EBA">
      <w:pPr>
        <w:spacing w:line="276" w:lineRule="auto"/>
        <w:rPr>
          <w:rFonts w:ascii="Calibri" w:hAnsi="Calibri"/>
          <w:sz w:val="28"/>
          <w:szCs w:val="28"/>
        </w:rPr>
      </w:pPr>
      <w:r w:rsidRPr="00F67EBA">
        <w:rPr>
          <w:rFonts w:ascii="Calibri" w:hAnsi="Calibri"/>
        </w:rPr>
        <w:br w:type="page"/>
      </w:r>
      <w:r w:rsidRPr="00F67EBA">
        <w:rPr>
          <w:rFonts w:ascii="Calibri" w:hAnsi="Calibri"/>
          <w:b/>
          <w:bCs/>
          <w:sz w:val="28"/>
          <w:szCs w:val="28"/>
          <w:u w:val="single"/>
        </w:rPr>
        <w:lastRenderedPageBreak/>
        <w:t>OUTLINE</w:t>
      </w:r>
    </w:p>
    <w:p w14:paraId="132E3710" w14:textId="77777777" w:rsidR="00F67EBA" w:rsidRPr="00F67EBA" w:rsidRDefault="00F67EBA" w:rsidP="00F67EBA">
      <w:pPr>
        <w:spacing w:line="276" w:lineRule="auto"/>
        <w:rPr>
          <w:rFonts w:ascii="Calibri" w:hAnsi="Calibri"/>
          <w:b/>
          <w:bCs/>
          <w:u w:val="single"/>
        </w:rPr>
      </w:pPr>
    </w:p>
    <w:p w14:paraId="6F032CF0" w14:textId="77777777" w:rsidR="00F67EBA" w:rsidRPr="00F67EBA" w:rsidRDefault="00F67EBA" w:rsidP="00F67EBA">
      <w:pPr>
        <w:spacing w:line="276" w:lineRule="auto"/>
        <w:rPr>
          <w:rFonts w:ascii="Calibri" w:hAnsi="Calibri"/>
        </w:rPr>
      </w:pPr>
      <w:r w:rsidRPr="00F67EBA">
        <w:rPr>
          <w:rFonts w:ascii="Calibri" w:hAnsi="Calibri"/>
        </w:rPr>
        <w:t>Acknowledge that the Lord is God. He made us, and we are His – His people, the sheep of His pasture. Psalm 100:3 (CSB)</w:t>
      </w:r>
    </w:p>
    <w:p w14:paraId="67DFE201" w14:textId="77777777" w:rsidR="00F67EBA" w:rsidRPr="00F67EBA" w:rsidRDefault="00F67EBA" w:rsidP="00F67EBA">
      <w:pPr>
        <w:spacing w:line="276" w:lineRule="auto"/>
        <w:rPr>
          <w:rFonts w:ascii="Calibri" w:hAnsi="Calibri"/>
        </w:rPr>
      </w:pPr>
    </w:p>
    <w:p w14:paraId="12EE3315" w14:textId="77777777" w:rsidR="00F67EBA" w:rsidRPr="00F67EBA" w:rsidRDefault="00F67EBA" w:rsidP="00F67EBA">
      <w:pPr>
        <w:spacing w:line="276" w:lineRule="auto"/>
        <w:rPr>
          <w:rFonts w:ascii="Calibri" w:hAnsi="Calibri"/>
        </w:rPr>
      </w:pPr>
      <w:r w:rsidRPr="00F67EBA">
        <w:rPr>
          <w:rFonts w:ascii="Calibri" w:hAnsi="Calibri"/>
        </w:rPr>
        <w:t>“I am the good shepherd. The good shepherd lays down his life for the sheep.” John 10:11 (CSB)</w:t>
      </w:r>
    </w:p>
    <w:p w14:paraId="572A63A0" w14:textId="77777777" w:rsidR="00F67EBA" w:rsidRPr="00F67EBA" w:rsidRDefault="00F67EBA" w:rsidP="00F67EBA">
      <w:pPr>
        <w:spacing w:line="276" w:lineRule="auto"/>
        <w:rPr>
          <w:rFonts w:ascii="Calibri" w:hAnsi="Calibri"/>
        </w:rPr>
      </w:pPr>
    </w:p>
    <w:p w14:paraId="103CD768" w14:textId="37B0F262" w:rsidR="00F67EBA" w:rsidRPr="00F67EBA" w:rsidRDefault="00F67EBA" w:rsidP="00F67EBA">
      <w:pPr>
        <w:spacing w:line="276" w:lineRule="auto"/>
        <w:rPr>
          <w:rFonts w:ascii="Calibri" w:hAnsi="Calibri"/>
          <w:b/>
          <w:bCs/>
        </w:rPr>
      </w:pPr>
      <w:r w:rsidRPr="00F67EBA">
        <w:rPr>
          <w:rFonts w:ascii="Calibri" w:hAnsi="Calibri"/>
          <w:b/>
          <w:bCs/>
        </w:rPr>
        <w:t>1. The Shepherd Knows Me</w:t>
      </w:r>
      <w:r w:rsidR="00F35A83">
        <w:rPr>
          <w:rFonts w:ascii="Calibri" w:hAnsi="Calibri"/>
          <w:b/>
          <w:bCs/>
        </w:rPr>
        <w:t>.</w:t>
      </w:r>
    </w:p>
    <w:p w14:paraId="092061F0" w14:textId="77777777" w:rsidR="00F67EBA" w:rsidRPr="00F67EBA" w:rsidRDefault="00F67EBA" w:rsidP="00F67EBA">
      <w:pPr>
        <w:spacing w:line="276" w:lineRule="auto"/>
        <w:rPr>
          <w:rFonts w:ascii="Calibri" w:hAnsi="Calibri"/>
        </w:rPr>
      </w:pPr>
    </w:p>
    <w:p w14:paraId="3A59EDA8" w14:textId="77777777" w:rsidR="00F67EBA" w:rsidRPr="00F67EBA" w:rsidRDefault="00F67EBA" w:rsidP="00F67EBA">
      <w:pPr>
        <w:spacing w:line="276" w:lineRule="auto"/>
        <w:rPr>
          <w:rFonts w:ascii="Calibri" w:hAnsi="Calibri"/>
        </w:rPr>
      </w:pPr>
      <w:r w:rsidRPr="00F67EBA">
        <w:rPr>
          <w:rFonts w:ascii="Calibri" w:hAnsi="Calibri"/>
        </w:rPr>
        <w:t xml:space="preserve">“I am the good shepherd. I know my own, and my own know me, just as the </w:t>
      </w:r>
      <w:proofErr w:type="gramStart"/>
      <w:r w:rsidRPr="00F67EBA">
        <w:rPr>
          <w:rFonts w:ascii="Calibri" w:hAnsi="Calibri"/>
        </w:rPr>
        <w:t>Father</w:t>
      </w:r>
      <w:proofErr w:type="gramEnd"/>
      <w:r w:rsidRPr="00F67EBA">
        <w:rPr>
          <w:rFonts w:ascii="Calibri" w:hAnsi="Calibri"/>
        </w:rPr>
        <w:t xml:space="preserve"> knows me, and I know the Father. I lay down my life for the sheep.” John 10:14-15 (CSB)</w:t>
      </w:r>
    </w:p>
    <w:p w14:paraId="26FF2C16" w14:textId="77777777" w:rsidR="00F67EBA" w:rsidRPr="00F67EBA" w:rsidRDefault="00F67EBA" w:rsidP="00F67EBA">
      <w:pPr>
        <w:spacing w:line="276" w:lineRule="auto"/>
        <w:rPr>
          <w:rFonts w:ascii="Calibri" w:hAnsi="Calibri"/>
        </w:rPr>
      </w:pPr>
    </w:p>
    <w:p w14:paraId="264B0A9B" w14:textId="77777777" w:rsidR="00F67EBA" w:rsidRPr="00F67EBA" w:rsidRDefault="00F67EBA" w:rsidP="00F67EBA">
      <w:pPr>
        <w:spacing w:line="276" w:lineRule="auto"/>
        <w:rPr>
          <w:rFonts w:ascii="Calibri" w:hAnsi="Calibri"/>
        </w:rPr>
      </w:pPr>
      <w:r w:rsidRPr="00F67EBA">
        <w:rPr>
          <w:rFonts w:ascii="Calibri" w:hAnsi="Calibri"/>
        </w:rPr>
        <w:t>I am the door. If anyone enters by Me, he will be saved, and will go in and out and find pasture. John 10:9 (CSB)</w:t>
      </w:r>
    </w:p>
    <w:p w14:paraId="27E2A225" w14:textId="77777777" w:rsidR="00F67EBA" w:rsidRPr="00F67EBA" w:rsidRDefault="00F67EBA" w:rsidP="00F67EBA">
      <w:pPr>
        <w:spacing w:line="276" w:lineRule="auto"/>
        <w:rPr>
          <w:rFonts w:ascii="Calibri" w:hAnsi="Calibri"/>
        </w:rPr>
      </w:pPr>
    </w:p>
    <w:p w14:paraId="3C732402" w14:textId="1A4F7C23" w:rsidR="00F67EBA" w:rsidRPr="00F67EBA" w:rsidRDefault="00F67EBA" w:rsidP="00F67EBA">
      <w:pPr>
        <w:spacing w:line="276" w:lineRule="auto"/>
        <w:rPr>
          <w:rFonts w:ascii="Calibri" w:hAnsi="Calibri"/>
          <w:b/>
          <w:bCs/>
        </w:rPr>
      </w:pPr>
      <w:r w:rsidRPr="00F67EBA">
        <w:rPr>
          <w:rFonts w:ascii="Calibri" w:hAnsi="Calibri"/>
          <w:b/>
          <w:bCs/>
        </w:rPr>
        <w:t>2. The Shepherd Sacrifices for Me</w:t>
      </w:r>
      <w:r w:rsidR="00F35A83">
        <w:rPr>
          <w:rFonts w:ascii="Calibri" w:hAnsi="Calibri"/>
          <w:b/>
          <w:bCs/>
        </w:rPr>
        <w:t>.</w:t>
      </w:r>
    </w:p>
    <w:p w14:paraId="28392DE8" w14:textId="77777777" w:rsidR="00F67EBA" w:rsidRPr="00F67EBA" w:rsidRDefault="00F67EBA" w:rsidP="00F67EBA">
      <w:pPr>
        <w:spacing w:line="276" w:lineRule="auto"/>
        <w:rPr>
          <w:rFonts w:ascii="Calibri" w:hAnsi="Calibri"/>
        </w:rPr>
      </w:pPr>
    </w:p>
    <w:p w14:paraId="34A2D434" w14:textId="77777777" w:rsidR="00F67EBA" w:rsidRPr="00F67EBA" w:rsidRDefault="00F67EBA" w:rsidP="00F67EBA">
      <w:pPr>
        <w:spacing w:line="276" w:lineRule="auto"/>
        <w:rPr>
          <w:rFonts w:ascii="Calibri" w:hAnsi="Calibri"/>
        </w:rPr>
      </w:pPr>
      <w:r w:rsidRPr="00F67EBA">
        <w:rPr>
          <w:rFonts w:ascii="Calibri" w:hAnsi="Calibri"/>
        </w:rPr>
        <w:t>“I am the good shepherd. The good shepherd lays down his life for the sheep.” John 10:11 (CSB)</w:t>
      </w:r>
    </w:p>
    <w:p w14:paraId="65B3AE33" w14:textId="77777777" w:rsidR="00F67EBA" w:rsidRPr="00F67EBA" w:rsidRDefault="00F67EBA" w:rsidP="00F67EBA">
      <w:pPr>
        <w:spacing w:line="276" w:lineRule="auto"/>
        <w:rPr>
          <w:rFonts w:ascii="Calibri" w:hAnsi="Calibri"/>
        </w:rPr>
      </w:pPr>
    </w:p>
    <w:p w14:paraId="392EB62A" w14:textId="77777777" w:rsidR="00F67EBA" w:rsidRPr="00F67EBA" w:rsidRDefault="00F67EBA" w:rsidP="00F67EBA">
      <w:pPr>
        <w:spacing w:line="276" w:lineRule="auto"/>
        <w:rPr>
          <w:rFonts w:ascii="Calibri" w:hAnsi="Calibri"/>
        </w:rPr>
      </w:pPr>
      <w:r w:rsidRPr="00F67EBA">
        <w:rPr>
          <w:rFonts w:ascii="Calibri" w:hAnsi="Calibri"/>
        </w:rPr>
        <w:t xml:space="preserve">No one takes it from me, but I lay it down on my own. I have the right to lay it down, and I have the right to take it up again. I have received this command from my </w:t>
      </w:r>
      <w:proofErr w:type="gramStart"/>
      <w:r w:rsidRPr="00F67EBA">
        <w:rPr>
          <w:rFonts w:ascii="Calibri" w:hAnsi="Calibri"/>
        </w:rPr>
        <w:t>Father</w:t>
      </w:r>
      <w:proofErr w:type="gramEnd"/>
      <w:r w:rsidRPr="00F67EBA">
        <w:rPr>
          <w:rFonts w:ascii="Calibri" w:hAnsi="Calibri"/>
        </w:rPr>
        <w:t>. John 10:18 (CSB)</w:t>
      </w:r>
    </w:p>
    <w:p w14:paraId="500F48B7" w14:textId="77777777" w:rsidR="00F67EBA" w:rsidRPr="00F67EBA" w:rsidRDefault="00F67EBA" w:rsidP="00F67EBA">
      <w:pPr>
        <w:spacing w:line="276" w:lineRule="auto"/>
        <w:rPr>
          <w:rFonts w:ascii="Calibri" w:hAnsi="Calibri"/>
        </w:rPr>
      </w:pPr>
    </w:p>
    <w:p w14:paraId="75657E0D" w14:textId="7659F8B8" w:rsidR="00F67EBA" w:rsidRPr="00F67EBA" w:rsidRDefault="00F67EBA" w:rsidP="00F67EBA">
      <w:pPr>
        <w:spacing w:line="276" w:lineRule="auto"/>
        <w:rPr>
          <w:rFonts w:ascii="Calibri" w:hAnsi="Calibri"/>
          <w:b/>
          <w:bCs/>
        </w:rPr>
      </w:pPr>
      <w:r w:rsidRPr="00F67EBA">
        <w:rPr>
          <w:rFonts w:ascii="Calibri" w:hAnsi="Calibri"/>
          <w:b/>
          <w:bCs/>
        </w:rPr>
        <w:t>3. The Shepherd Will Never Abandon Me</w:t>
      </w:r>
      <w:r w:rsidR="00F35A83">
        <w:rPr>
          <w:rFonts w:ascii="Calibri" w:hAnsi="Calibri"/>
          <w:b/>
          <w:bCs/>
        </w:rPr>
        <w:t>.</w:t>
      </w:r>
    </w:p>
    <w:p w14:paraId="51A1B64D" w14:textId="77777777" w:rsidR="00F67EBA" w:rsidRPr="00F67EBA" w:rsidRDefault="00F67EBA" w:rsidP="00F67EBA">
      <w:pPr>
        <w:spacing w:line="276" w:lineRule="auto"/>
        <w:rPr>
          <w:rFonts w:ascii="Calibri" w:hAnsi="Calibri"/>
        </w:rPr>
      </w:pPr>
    </w:p>
    <w:p w14:paraId="43DB924C" w14:textId="572AEE6A" w:rsidR="00F67EBA" w:rsidRPr="00F67EBA" w:rsidRDefault="00F67EBA" w:rsidP="00F67EBA">
      <w:pPr>
        <w:spacing w:line="276" w:lineRule="auto"/>
        <w:rPr>
          <w:rFonts w:ascii="Calibri" w:hAnsi="Calibri"/>
        </w:rPr>
      </w:pPr>
      <w:r w:rsidRPr="00F67EBA">
        <w:rPr>
          <w:rFonts w:ascii="Calibri" w:hAnsi="Calibri"/>
        </w:rPr>
        <w:t xml:space="preserve">The hired hand, since he is not the shepherd and doesn’t own the sheep, leaves them and runs away when he sees a wolf coming. The wolf then snatches and scatters them. This happens because he is a hired hand and doesn’t care about the sheep. “I am the good shepherd. I know my own, and my own know me, just as the </w:t>
      </w:r>
      <w:proofErr w:type="gramStart"/>
      <w:r w:rsidRPr="00F67EBA">
        <w:rPr>
          <w:rFonts w:ascii="Calibri" w:hAnsi="Calibri"/>
        </w:rPr>
        <w:t>Father</w:t>
      </w:r>
      <w:proofErr w:type="gramEnd"/>
      <w:r w:rsidRPr="00F67EBA">
        <w:rPr>
          <w:rFonts w:ascii="Calibri" w:hAnsi="Calibri"/>
        </w:rPr>
        <w:t xml:space="preserve"> knows me, and I know the Father. I lay down my life for the sheep.” John 10:12-15 (CSB)</w:t>
      </w:r>
    </w:p>
    <w:p w14:paraId="59883DC8" w14:textId="77777777" w:rsidR="00F67EBA" w:rsidRPr="00F67EBA" w:rsidRDefault="00F67EBA" w:rsidP="00F67EBA">
      <w:pPr>
        <w:spacing w:line="276" w:lineRule="auto"/>
        <w:rPr>
          <w:rFonts w:ascii="Calibri" w:hAnsi="Calibri"/>
          <w:b/>
          <w:bCs/>
        </w:rPr>
      </w:pPr>
    </w:p>
    <w:p w14:paraId="5AB70922" w14:textId="74A798E9" w:rsidR="00F67EBA" w:rsidRPr="00F67EBA" w:rsidRDefault="00F67EBA" w:rsidP="00F67EBA">
      <w:pPr>
        <w:spacing w:line="276" w:lineRule="auto"/>
        <w:rPr>
          <w:rFonts w:ascii="Calibri" w:hAnsi="Calibri"/>
          <w:b/>
          <w:bCs/>
        </w:rPr>
      </w:pPr>
      <w:r w:rsidRPr="00F67EBA">
        <w:rPr>
          <w:rFonts w:ascii="Calibri" w:hAnsi="Calibri"/>
          <w:b/>
          <w:bCs/>
        </w:rPr>
        <w:t>4. The Shepherd Gives You Eternal Life</w:t>
      </w:r>
      <w:r w:rsidR="00F35A83">
        <w:rPr>
          <w:rFonts w:ascii="Calibri" w:hAnsi="Calibri"/>
          <w:b/>
          <w:bCs/>
        </w:rPr>
        <w:t>.</w:t>
      </w:r>
    </w:p>
    <w:p w14:paraId="3AE63146" w14:textId="77777777" w:rsidR="00F67EBA" w:rsidRPr="00F67EBA" w:rsidRDefault="00F67EBA" w:rsidP="00F67EBA">
      <w:pPr>
        <w:spacing w:line="276" w:lineRule="auto"/>
        <w:rPr>
          <w:rFonts w:ascii="Calibri" w:hAnsi="Calibri"/>
        </w:rPr>
      </w:pPr>
    </w:p>
    <w:p w14:paraId="2BFD0EB1" w14:textId="77777777" w:rsidR="00F67EBA" w:rsidRPr="00F67EBA" w:rsidRDefault="00F67EBA" w:rsidP="00F67EBA">
      <w:pPr>
        <w:spacing w:line="276" w:lineRule="auto"/>
        <w:rPr>
          <w:rFonts w:ascii="Calibri" w:hAnsi="Calibri"/>
        </w:rPr>
      </w:pPr>
      <w:r w:rsidRPr="00F67EBA">
        <w:rPr>
          <w:rFonts w:ascii="Calibri" w:hAnsi="Calibri"/>
        </w:rPr>
        <w:t>I give them eternal life, and they will never perish. No one will snatch them out of my hand. John 10:28 (CSB)</w:t>
      </w:r>
    </w:p>
    <w:p w14:paraId="262961FC" w14:textId="77777777" w:rsidR="00F67EBA" w:rsidRPr="00F67EBA" w:rsidRDefault="00F67EBA" w:rsidP="00F67EBA">
      <w:pPr>
        <w:spacing w:line="276" w:lineRule="auto"/>
        <w:rPr>
          <w:rFonts w:ascii="Calibri" w:hAnsi="Calibri"/>
        </w:rPr>
      </w:pPr>
    </w:p>
    <w:p w14:paraId="1CA0D78B" w14:textId="5CA21C67" w:rsidR="00F67EBA" w:rsidRPr="00F67EBA" w:rsidRDefault="00F67EBA" w:rsidP="00F67EBA">
      <w:pPr>
        <w:spacing w:line="276" w:lineRule="auto"/>
        <w:rPr>
          <w:rFonts w:ascii="Calibri" w:hAnsi="Calibri"/>
          <w:b/>
          <w:bCs/>
        </w:rPr>
      </w:pPr>
      <w:r w:rsidRPr="00F67EBA">
        <w:rPr>
          <w:rFonts w:ascii="Calibri" w:hAnsi="Calibri"/>
          <w:b/>
          <w:bCs/>
        </w:rPr>
        <w:t>5. The Shepherd Guards You</w:t>
      </w:r>
      <w:r w:rsidR="00F35A83">
        <w:rPr>
          <w:rFonts w:ascii="Calibri" w:hAnsi="Calibri"/>
          <w:b/>
          <w:bCs/>
        </w:rPr>
        <w:t>.</w:t>
      </w:r>
    </w:p>
    <w:p w14:paraId="61799E8D" w14:textId="77777777" w:rsidR="00F67EBA" w:rsidRPr="00F67EBA" w:rsidRDefault="00F67EBA" w:rsidP="00F67EBA">
      <w:pPr>
        <w:spacing w:line="276" w:lineRule="auto"/>
        <w:rPr>
          <w:rFonts w:ascii="Calibri" w:hAnsi="Calibri"/>
        </w:rPr>
      </w:pPr>
    </w:p>
    <w:p w14:paraId="11C463C3" w14:textId="447A1FD9" w:rsidR="00F67EBA" w:rsidRPr="00F67EBA" w:rsidRDefault="00F67EBA" w:rsidP="00F67EBA">
      <w:pPr>
        <w:spacing w:line="276" w:lineRule="auto"/>
        <w:rPr>
          <w:rFonts w:ascii="Calibri" w:hAnsi="Calibri"/>
        </w:rPr>
      </w:pPr>
      <w:r w:rsidRPr="00F67EBA">
        <w:rPr>
          <w:rFonts w:ascii="Calibri" w:hAnsi="Calibri"/>
        </w:rPr>
        <w:lastRenderedPageBreak/>
        <w:t>I give them eternal life, and they will never perish. No one will snatch them out of my hand. My Father, who has given them to me, is greater than all. No one is able to snatch them out of the Father’s hand. John 10:28-29 (CSB)</w:t>
      </w:r>
    </w:p>
    <w:p w14:paraId="3633EFD4" w14:textId="77777777" w:rsidR="00F67EBA" w:rsidRPr="00F67EBA" w:rsidRDefault="00F67EBA" w:rsidP="00F67EBA">
      <w:pPr>
        <w:spacing w:line="276" w:lineRule="auto"/>
        <w:rPr>
          <w:rFonts w:ascii="Calibri" w:hAnsi="Calibri"/>
        </w:rPr>
      </w:pPr>
    </w:p>
    <w:p w14:paraId="01847681" w14:textId="77777777" w:rsidR="00F67EBA" w:rsidRPr="00F67EBA" w:rsidRDefault="00F67EBA" w:rsidP="00F67EBA">
      <w:pPr>
        <w:spacing w:line="276" w:lineRule="auto"/>
        <w:rPr>
          <w:rFonts w:ascii="Calibri" w:hAnsi="Calibri"/>
        </w:rPr>
      </w:pPr>
      <w:r w:rsidRPr="00F67EBA">
        <w:rPr>
          <w:rFonts w:ascii="Calibri" w:hAnsi="Calibri"/>
        </w:rPr>
        <w:t>A thief comes only to steal and kill and destroy. I have come so that they may have life and have it in abundance. John 10:10 (CSB)</w:t>
      </w:r>
    </w:p>
    <w:p w14:paraId="12E548F9" w14:textId="36D2920E"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F788" w14:textId="77777777" w:rsidR="00870120" w:rsidRDefault="00870120">
      <w:r>
        <w:separator/>
      </w:r>
    </w:p>
  </w:endnote>
  <w:endnote w:type="continuationSeparator" w:id="0">
    <w:p w14:paraId="6A5DC1AA" w14:textId="77777777" w:rsidR="00870120" w:rsidRDefault="00870120">
      <w:r>
        <w:continuationSeparator/>
      </w:r>
    </w:p>
  </w:endnote>
  <w:endnote w:type="continuationNotice" w:id="1">
    <w:p w14:paraId="654A0EEC" w14:textId="77777777" w:rsidR="00870120" w:rsidRDefault="0087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17F8" w14:textId="77777777" w:rsidR="000F2718" w:rsidRDefault="000F27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3D9D523" w:rsidR="000D064C" w:rsidRPr="00E001F4" w:rsidRDefault="005E7A87" w:rsidP="00E001F4">
    <w:pPr>
      <w:pStyle w:val="Footer"/>
      <w:jc w:val="right"/>
      <w:rPr>
        <w:rFonts w:ascii="Calibri" w:hAnsi="Calibri"/>
      </w:rPr>
    </w:pPr>
    <w:r>
      <w:tab/>
    </w:r>
    <w:r w:rsidR="00F67EBA">
      <w:rPr>
        <w:rFonts w:ascii="Calibri" w:hAnsi="Calibri"/>
        <w:b/>
        <w:bCs/>
      </w:rPr>
      <w:t>The Good Shepherd</w:t>
    </w:r>
    <w:r w:rsidR="000D064C" w:rsidRPr="00E001F4">
      <w:rPr>
        <w:rFonts w:ascii="Calibri" w:hAnsi="Calibri"/>
        <w:b/>
        <w:bCs/>
      </w:rPr>
      <w:t>—</w:t>
    </w:r>
    <w:r w:rsidR="00F67EBA">
      <w:rPr>
        <w:rFonts w:ascii="Calibri" w:hAnsi="Calibri"/>
        <w:b/>
        <w:bCs/>
      </w:rPr>
      <w:t xml:space="preserve">Hooked </w:t>
    </w:r>
    <w:proofErr w:type="gramStart"/>
    <w:r w:rsidR="00F67EBA">
      <w:rPr>
        <w:rFonts w:ascii="Calibri" w:hAnsi="Calibri"/>
        <w:b/>
        <w:bCs/>
      </w:rPr>
      <w:t>On</w:t>
    </w:r>
    <w:proofErr w:type="gramEnd"/>
    <w:r w:rsidR="00F67EBA">
      <w:rPr>
        <w:rFonts w:ascii="Calibri" w:hAnsi="Calibri"/>
        <w:b/>
        <w:bCs/>
      </w:rPr>
      <w:t xml:space="preserve"> The Shepherd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315" w14:textId="77777777" w:rsidR="000F2718" w:rsidRDefault="000F2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463F1" w14:textId="77777777" w:rsidR="00870120" w:rsidRDefault="00870120">
      <w:r>
        <w:separator/>
      </w:r>
    </w:p>
  </w:footnote>
  <w:footnote w:type="continuationSeparator" w:id="0">
    <w:p w14:paraId="199BFC96" w14:textId="77777777" w:rsidR="00870120" w:rsidRDefault="00870120">
      <w:r>
        <w:continuationSeparator/>
      </w:r>
    </w:p>
  </w:footnote>
  <w:footnote w:type="continuationNotice" w:id="1">
    <w:p w14:paraId="78B90A6D" w14:textId="77777777" w:rsidR="00870120" w:rsidRDefault="00870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3008"/>
    <w:rsid w:val="0008638E"/>
    <w:rsid w:val="00095757"/>
    <w:rsid w:val="000966E0"/>
    <w:rsid w:val="000A14EA"/>
    <w:rsid w:val="000B327E"/>
    <w:rsid w:val="000C27DD"/>
    <w:rsid w:val="000D064C"/>
    <w:rsid w:val="000D6515"/>
    <w:rsid w:val="000E5645"/>
    <w:rsid w:val="000F2718"/>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92CD4"/>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A3493"/>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76C15"/>
    <w:rsid w:val="004816A2"/>
    <w:rsid w:val="004A349B"/>
    <w:rsid w:val="004A73C5"/>
    <w:rsid w:val="004B25B5"/>
    <w:rsid w:val="004C3050"/>
    <w:rsid w:val="004C5E5A"/>
    <w:rsid w:val="004D1C32"/>
    <w:rsid w:val="004E7372"/>
    <w:rsid w:val="00504A84"/>
    <w:rsid w:val="005135BB"/>
    <w:rsid w:val="00514E43"/>
    <w:rsid w:val="005250E7"/>
    <w:rsid w:val="005255BD"/>
    <w:rsid w:val="00554E4A"/>
    <w:rsid w:val="0057422B"/>
    <w:rsid w:val="00582FFE"/>
    <w:rsid w:val="00585F84"/>
    <w:rsid w:val="005922EB"/>
    <w:rsid w:val="005B2103"/>
    <w:rsid w:val="005B43AA"/>
    <w:rsid w:val="005B5A7B"/>
    <w:rsid w:val="005C25AD"/>
    <w:rsid w:val="005D45B6"/>
    <w:rsid w:val="005E1B8C"/>
    <w:rsid w:val="005E3D64"/>
    <w:rsid w:val="005E7A87"/>
    <w:rsid w:val="00611E97"/>
    <w:rsid w:val="006253C6"/>
    <w:rsid w:val="0062720A"/>
    <w:rsid w:val="00631CBE"/>
    <w:rsid w:val="006652C7"/>
    <w:rsid w:val="006666D7"/>
    <w:rsid w:val="00675749"/>
    <w:rsid w:val="00676E96"/>
    <w:rsid w:val="006A24A7"/>
    <w:rsid w:val="006A6FCB"/>
    <w:rsid w:val="006B7862"/>
    <w:rsid w:val="006C4559"/>
    <w:rsid w:val="006D24DF"/>
    <w:rsid w:val="006D3136"/>
    <w:rsid w:val="006D3F80"/>
    <w:rsid w:val="006D5364"/>
    <w:rsid w:val="006E4F39"/>
    <w:rsid w:val="006E77E6"/>
    <w:rsid w:val="00702914"/>
    <w:rsid w:val="007630E7"/>
    <w:rsid w:val="00771BF5"/>
    <w:rsid w:val="00791189"/>
    <w:rsid w:val="007960BA"/>
    <w:rsid w:val="007A6325"/>
    <w:rsid w:val="007B3D1A"/>
    <w:rsid w:val="007C5C95"/>
    <w:rsid w:val="007E1319"/>
    <w:rsid w:val="007F5E3F"/>
    <w:rsid w:val="008073BF"/>
    <w:rsid w:val="008356BD"/>
    <w:rsid w:val="0084063F"/>
    <w:rsid w:val="00866B7A"/>
    <w:rsid w:val="00870120"/>
    <w:rsid w:val="00870C4A"/>
    <w:rsid w:val="00872B1A"/>
    <w:rsid w:val="00890144"/>
    <w:rsid w:val="00894E92"/>
    <w:rsid w:val="00895E2E"/>
    <w:rsid w:val="008B653B"/>
    <w:rsid w:val="008C653F"/>
    <w:rsid w:val="00907C7C"/>
    <w:rsid w:val="0091120A"/>
    <w:rsid w:val="00911AC1"/>
    <w:rsid w:val="00915AB5"/>
    <w:rsid w:val="009175B4"/>
    <w:rsid w:val="00923C10"/>
    <w:rsid w:val="00937628"/>
    <w:rsid w:val="009417A7"/>
    <w:rsid w:val="00951E3F"/>
    <w:rsid w:val="00956D2C"/>
    <w:rsid w:val="00963031"/>
    <w:rsid w:val="00972B7A"/>
    <w:rsid w:val="0098424F"/>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3050"/>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44E1"/>
    <w:rsid w:val="00E56D30"/>
    <w:rsid w:val="00E64AE0"/>
    <w:rsid w:val="00E667AB"/>
    <w:rsid w:val="00E75A9B"/>
    <w:rsid w:val="00E875E5"/>
    <w:rsid w:val="00E91EAD"/>
    <w:rsid w:val="00ED0AA7"/>
    <w:rsid w:val="00EF1491"/>
    <w:rsid w:val="00EF1DC2"/>
    <w:rsid w:val="00F07ABA"/>
    <w:rsid w:val="00F110E3"/>
    <w:rsid w:val="00F152F0"/>
    <w:rsid w:val="00F31FAF"/>
    <w:rsid w:val="00F3234E"/>
    <w:rsid w:val="00F35A83"/>
    <w:rsid w:val="00F36CB1"/>
    <w:rsid w:val="00F37FD7"/>
    <w:rsid w:val="00F417EF"/>
    <w:rsid w:val="00F47752"/>
    <w:rsid w:val="00F67EBA"/>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90</TotalTime>
  <Pages>13</Pages>
  <Words>4168</Words>
  <Characters>23759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2022-12-07T18:00:00Z</cp:lastPrinted>
  <dcterms:created xsi:type="dcterms:W3CDTF">2022-12-13T20:13:00Z</dcterms:created>
  <dcterms:modified xsi:type="dcterms:W3CDTF">2023-01-27T17:14:00Z</dcterms:modified>
  <cp:category/>
</cp:coreProperties>
</file>